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277" w:rsidRPr="00AF41B1" w:rsidRDefault="00E3219B" w:rsidP="00CD154F">
      <w:pPr>
        <w:spacing w:line="240" w:lineRule="auto"/>
        <w:ind w:firstLine="0"/>
        <w:jc w:val="right"/>
        <w:rPr>
          <w:rFonts w:cs="Times New Roman"/>
          <w:szCs w:val="28"/>
          <w:lang w:val="ru-RU"/>
        </w:rPr>
      </w:pPr>
      <w:r>
        <w:rPr>
          <w:rFonts w:cs="Times New Roman"/>
          <w:szCs w:val="28"/>
          <w:lang w:val="ru-RU"/>
        </w:rPr>
        <w:t>УТВЕРЖДЕН</w:t>
      </w:r>
    </w:p>
    <w:p w:rsidR="00B52B94" w:rsidRPr="00AF41B1" w:rsidRDefault="00E3219B" w:rsidP="00E3219B">
      <w:pPr>
        <w:spacing w:line="240" w:lineRule="auto"/>
        <w:ind w:firstLine="0"/>
        <w:jc w:val="right"/>
        <w:rPr>
          <w:rFonts w:cs="Times New Roman"/>
          <w:szCs w:val="28"/>
          <w:lang w:val="ru-RU"/>
        </w:rPr>
      </w:pPr>
      <w:r>
        <w:rPr>
          <w:rFonts w:cs="Times New Roman"/>
          <w:szCs w:val="28"/>
          <w:lang w:val="ru-RU"/>
        </w:rPr>
        <w:t>п</w:t>
      </w:r>
      <w:r w:rsidR="00120277" w:rsidRPr="00AF41B1">
        <w:rPr>
          <w:rFonts w:cs="Times New Roman"/>
          <w:szCs w:val="28"/>
          <w:lang w:val="ru-RU"/>
        </w:rPr>
        <w:t>остановлением</w:t>
      </w:r>
      <w:r>
        <w:rPr>
          <w:rFonts w:cs="Times New Roman"/>
          <w:szCs w:val="28"/>
          <w:lang w:val="ru-RU"/>
        </w:rPr>
        <w:t xml:space="preserve"> администрации </w:t>
      </w:r>
    </w:p>
    <w:p w:rsidR="00B52B94" w:rsidRPr="00AF41B1" w:rsidRDefault="00E3219B" w:rsidP="00B52B94">
      <w:pPr>
        <w:spacing w:line="240" w:lineRule="auto"/>
        <w:ind w:firstLine="0"/>
        <w:jc w:val="right"/>
        <w:rPr>
          <w:rFonts w:cs="Times New Roman"/>
          <w:szCs w:val="28"/>
          <w:lang w:val="ru-RU"/>
        </w:rPr>
      </w:pPr>
      <w:r>
        <w:rPr>
          <w:rFonts w:cs="Times New Roman"/>
          <w:szCs w:val="28"/>
          <w:lang w:val="ru-RU"/>
        </w:rPr>
        <w:t>Шенкурского муниципального округа</w:t>
      </w:r>
    </w:p>
    <w:p w:rsidR="00120277" w:rsidRPr="00AF41B1" w:rsidRDefault="00B52B94" w:rsidP="00B52B94">
      <w:pPr>
        <w:spacing w:line="240" w:lineRule="auto"/>
        <w:ind w:firstLine="0"/>
        <w:jc w:val="right"/>
        <w:rPr>
          <w:rFonts w:cs="Times New Roman"/>
          <w:szCs w:val="28"/>
          <w:lang w:val="ru-RU"/>
        </w:rPr>
      </w:pPr>
      <w:r w:rsidRPr="00AF41B1">
        <w:rPr>
          <w:rFonts w:cs="Times New Roman"/>
          <w:szCs w:val="28"/>
          <w:lang w:val="ru-RU"/>
        </w:rPr>
        <w:t xml:space="preserve"> Архангельской области</w:t>
      </w:r>
    </w:p>
    <w:p w:rsidR="00120277" w:rsidRPr="00120277" w:rsidRDefault="005F7FC6" w:rsidP="00E3219B">
      <w:pPr>
        <w:spacing w:line="240" w:lineRule="auto"/>
        <w:ind w:firstLine="0"/>
        <w:jc w:val="right"/>
        <w:rPr>
          <w:rFonts w:cs="Times New Roman"/>
          <w:szCs w:val="28"/>
          <w:lang w:val="ru-RU"/>
        </w:rPr>
      </w:pPr>
      <w:r>
        <w:rPr>
          <w:rFonts w:cs="Times New Roman"/>
          <w:szCs w:val="28"/>
          <w:lang w:val="ru-RU"/>
        </w:rPr>
        <w:t>от «</w:t>
      </w:r>
      <w:r w:rsidR="006176E3">
        <w:rPr>
          <w:rFonts w:cs="Times New Roman"/>
          <w:szCs w:val="28"/>
          <w:lang w:val="ru-RU"/>
        </w:rPr>
        <w:t>27</w:t>
      </w:r>
      <w:r>
        <w:rPr>
          <w:rFonts w:cs="Times New Roman"/>
          <w:szCs w:val="28"/>
          <w:lang w:val="ru-RU"/>
        </w:rPr>
        <w:t xml:space="preserve">» февраля </w:t>
      </w:r>
      <w:r w:rsidR="00E3219B">
        <w:rPr>
          <w:rFonts w:cs="Times New Roman"/>
          <w:szCs w:val="28"/>
          <w:lang w:val="ru-RU"/>
        </w:rPr>
        <w:t>2023</w:t>
      </w:r>
      <w:r w:rsidR="00120277" w:rsidRPr="00AF41B1">
        <w:rPr>
          <w:rFonts w:cs="Times New Roman"/>
          <w:szCs w:val="28"/>
          <w:lang w:val="ru-RU"/>
        </w:rPr>
        <w:t xml:space="preserve"> г.</w:t>
      </w:r>
      <w:r w:rsidR="005C7634">
        <w:rPr>
          <w:rFonts w:cs="Times New Roman"/>
          <w:szCs w:val="28"/>
          <w:lang w:val="ru-RU"/>
        </w:rPr>
        <w:t xml:space="preserve"> № </w:t>
      </w:r>
      <w:r w:rsidR="006176E3">
        <w:rPr>
          <w:rFonts w:cs="Times New Roman"/>
          <w:szCs w:val="28"/>
          <w:lang w:val="ru-RU"/>
        </w:rPr>
        <w:t>116</w:t>
      </w:r>
      <w:r w:rsidR="00244771">
        <w:rPr>
          <w:rFonts w:cs="Times New Roman"/>
          <w:szCs w:val="28"/>
          <w:lang w:val="ru-RU"/>
        </w:rPr>
        <w:t>-па</w:t>
      </w:r>
    </w:p>
    <w:p w:rsidR="00120277" w:rsidRDefault="00120277" w:rsidP="00755873">
      <w:pPr>
        <w:ind w:firstLine="0"/>
        <w:jc w:val="both"/>
        <w:rPr>
          <w:rFonts w:cs="Times New Roman"/>
          <w:szCs w:val="28"/>
          <w:lang w:val="ru-RU"/>
        </w:rPr>
      </w:pPr>
    </w:p>
    <w:p w:rsidR="00120277" w:rsidRDefault="00120277" w:rsidP="00755873">
      <w:pPr>
        <w:ind w:firstLine="0"/>
        <w:jc w:val="both"/>
        <w:rPr>
          <w:rFonts w:cs="Times New Roman"/>
          <w:szCs w:val="28"/>
          <w:lang w:val="ru-RU"/>
        </w:rPr>
      </w:pPr>
    </w:p>
    <w:p w:rsidR="00120277" w:rsidRDefault="00120277" w:rsidP="00755873">
      <w:pPr>
        <w:ind w:firstLine="0"/>
        <w:jc w:val="both"/>
        <w:rPr>
          <w:rFonts w:cs="Times New Roman"/>
          <w:szCs w:val="28"/>
          <w:lang w:val="ru-RU"/>
        </w:rPr>
      </w:pPr>
    </w:p>
    <w:p w:rsidR="00120277" w:rsidRDefault="00120277"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120277" w:rsidRPr="00120277" w:rsidRDefault="00120277" w:rsidP="00755873">
      <w:pPr>
        <w:ind w:firstLine="0"/>
        <w:jc w:val="center"/>
        <w:rPr>
          <w:rFonts w:cs="Times New Roman"/>
          <w:szCs w:val="28"/>
          <w:lang w:val="ru-RU"/>
        </w:rPr>
      </w:pPr>
    </w:p>
    <w:p w:rsidR="00120277" w:rsidRPr="00570296" w:rsidRDefault="00120277" w:rsidP="00755873">
      <w:pPr>
        <w:ind w:firstLine="0"/>
        <w:jc w:val="center"/>
        <w:rPr>
          <w:rFonts w:cs="Times New Roman"/>
          <w:b/>
          <w:szCs w:val="28"/>
          <w:lang w:val="ru-RU"/>
        </w:rPr>
      </w:pPr>
      <w:r w:rsidRPr="00570296">
        <w:rPr>
          <w:rFonts w:cs="Times New Roman"/>
          <w:b/>
          <w:szCs w:val="28"/>
          <w:lang w:val="ru-RU"/>
        </w:rPr>
        <w:t>УСТАВ</w:t>
      </w:r>
    </w:p>
    <w:p w:rsidR="00120277" w:rsidRPr="00570296" w:rsidRDefault="00120277" w:rsidP="00570296">
      <w:pPr>
        <w:spacing w:line="240" w:lineRule="auto"/>
        <w:ind w:firstLine="0"/>
        <w:jc w:val="center"/>
        <w:rPr>
          <w:rFonts w:cs="Times New Roman"/>
          <w:b/>
          <w:szCs w:val="28"/>
          <w:lang w:val="ru-RU"/>
        </w:rPr>
      </w:pPr>
      <w:r w:rsidRPr="00570296">
        <w:rPr>
          <w:rFonts w:cs="Times New Roman"/>
          <w:b/>
          <w:szCs w:val="28"/>
          <w:lang w:val="ru-RU"/>
        </w:rPr>
        <w:t>МУНИЦИПАЛЬНОГО БЮДЖЕТНОГО УЧРЕЖДЕНИЯ КУЛЬТУРЫ</w:t>
      </w:r>
    </w:p>
    <w:p w:rsidR="00120277" w:rsidRDefault="00A722F2" w:rsidP="00570296">
      <w:pPr>
        <w:spacing w:line="240" w:lineRule="auto"/>
        <w:ind w:firstLine="0"/>
        <w:jc w:val="center"/>
        <w:rPr>
          <w:rFonts w:cs="Times New Roman"/>
          <w:b/>
          <w:szCs w:val="28"/>
          <w:lang w:val="ru-RU"/>
        </w:rPr>
      </w:pPr>
      <w:r>
        <w:rPr>
          <w:rFonts w:cs="Times New Roman"/>
          <w:b/>
          <w:szCs w:val="28"/>
          <w:lang w:val="ru-RU"/>
        </w:rPr>
        <w:t>«ДВОРЕЦ КУЛЬТУРЫ И СПОРТА</w:t>
      </w:r>
      <w:r w:rsidR="00120277" w:rsidRPr="00570296">
        <w:rPr>
          <w:rFonts w:cs="Times New Roman"/>
          <w:b/>
          <w:szCs w:val="28"/>
          <w:lang w:val="ru-RU"/>
        </w:rPr>
        <w:t>»</w:t>
      </w:r>
    </w:p>
    <w:p w:rsidR="00781D6E" w:rsidRDefault="00781D6E" w:rsidP="00570296">
      <w:pPr>
        <w:spacing w:line="240" w:lineRule="auto"/>
        <w:ind w:firstLine="0"/>
        <w:jc w:val="center"/>
        <w:rPr>
          <w:rFonts w:cs="Times New Roman"/>
          <w:b/>
          <w:szCs w:val="28"/>
          <w:lang w:val="ru-RU"/>
        </w:rPr>
      </w:pPr>
    </w:p>
    <w:p w:rsidR="00781D6E" w:rsidRPr="00E944E6" w:rsidRDefault="00781D6E" w:rsidP="00570296">
      <w:pPr>
        <w:spacing w:line="240" w:lineRule="auto"/>
        <w:ind w:firstLine="0"/>
        <w:jc w:val="center"/>
        <w:rPr>
          <w:rFonts w:cs="Times New Roman"/>
          <w:szCs w:val="28"/>
          <w:lang w:val="ru-RU"/>
        </w:rPr>
      </w:pPr>
      <w:r w:rsidRPr="00E944E6">
        <w:rPr>
          <w:rFonts w:cs="Times New Roman"/>
          <w:szCs w:val="28"/>
          <w:lang w:val="ru-RU"/>
        </w:rPr>
        <w:t>(НОВАЯ РЕДАКЦИЯ)</w:t>
      </w: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755873" w:rsidRDefault="00755873" w:rsidP="00755873">
      <w:pPr>
        <w:ind w:firstLine="0"/>
        <w:jc w:val="both"/>
        <w:rPr>
          <w:rFonts w:cs="Times New Roman"/>
          <w:szCs w:val="28"/>
          <w:lang w:val="ru-RU"/>
        </w:rPr>
      </w:pPr>
    </w:p>
    <w:p w:rsidR="00CD154F" w:rsidRDefault="00CD154F" w:rsidP="00755873">
      <w:pPr>
        <w:ind w:firstLine="0"/>
        <w:jc w:val="both"/>
        <w:rPr>
          <w:rFonts w:cs="Times New Roman"/>
          <w:szCs w:val="28"/>
          <w:lang w:val="ru-RU"/>
        </w:rPr>
      </w:pPr>
    </w:p>
    <w:p w:rsidR="00570296" w:rsidRDefault="00570296" w:rsidP="00755873">
      <w:pPr>
        <w:ind w:firstLine="0"/>
        <w:jc w:val="both"/>
        <w:rPr>
          <w:rFonts w:cs="Times New Roman"/>
          <w:szCs w:val="28"/>
          <w:lang w:val="ru-RU"/>
        </w:rPr>
      </w:pPr>
    </w:p>
    <w:p w:rsidR="00570296" w:rsidRDefault="00570296" w:rsidP="00755873">
      <w:pPr>
        <w:ind w:firstLine="0"/>
        <w:jc w:val="both"/>
        <w:rPr>
          <w:rFonts w:cs="Times New Roman"/>
          <w:szCs w:val="28"/>
          <w:lang w:val="ru-RU"/>
        </w:rPr>
      </w:pPr>
    </w:p>
    <w:p w:rsidR="00570296" w:rsidRDefault="00570296" w:rsidP="00755873">
      <w:pPr>
        <w:ind w:firstLine="0"/>
        <w:jc w:val="both"/>
        <w:rPr>
          <w:rFonts w:cs="Times New Roman"/>
          <w:szCs w:val="28"/>
          <w:lang w:val="ru-RU"/>
        </w:rPr>
      </w:pPr>
    </w:p>
    <w:p w:rsidR="00120277" w:rsidRDefault="00120277" w:rsidP="00755873">
      <w:pPr>
        <w:ind w:firstLine="0"/>
        <w:jc w:val="center"/>
        <w:rPr>
          <w:rFonts w:cs="Times New Roman"/>
          <w:szCs w:val="28"/>
          <w:lang w:val="ru-RU"/>
        </w:rPr>
      </w:pPr>
      <w:r w:rsidRPr="00120277">
        <w:rPr>
          <w:rFonts w:cs="Times New Roman"/>
          <w:szCs w:val="28"/>
          <w:lang w:val="ru-RU"/>
        </w:rPr>
        <w:t>г. Шенкурск</w:t>
      </w:r>
    </w:p>
    <w:p w:rsidR="00755873" w:rsidRDefault="00B52B94" w:rsidP="00755873">
      <w:pPr>
        <w:ind w:firstLine="0"/>
        <w:jc w:val="center"/>
        <w:rPr>
          <w:rFonts w:cs="Times New Roman"/>
          <w:szCs w:val="28"/>
          <w:lang w:val="ru-RU"/>
        </w:rPr>
      </w:pPr>
      <w:r>
        <w:rPr>
          <w:rFonts w:cs="Times New Roman"/>
          <w:szCs w:val="28"/>
          <w:lang w:val="ru-RU"/>
        </w:rPr>
        <w:t>202</w:t>
      </w:r>
      <w:r w:rsidR="00F2365E">
        <w:rPr>
          <w:rFonts w:cs="Times New Roman"/>
          <w:szCs w:val="28"/>
          <w:lang w:val="ru-RU"/>
        </w:rPr>
        <w:t>3</w:t>
      </w:r>
      <w:r w:rsidR="00120277" w:rsidRPr="00120277">
        <w:rPr>
          <w:rFonts w:cs="Times New Roman"/>
          <w:szCs w:val="28"/>
          <w:lang w:val="ru-RU"/>
        </w:rPr>
        <w:t xml:space="preserve"> г.</w:t>
      </w:r>
      <w:r w:rsidR="00755873">
        <w:rPr>
          <w:rFonts w:cs="Times New Roman"/>
          <w:szCs w:val="28"/>
          <w:lang w:val="ru-RU"/>
        </w:rPr>
        <w:br w:type="page"/>
      </w:r>
    </w:p>
    <w:p w:rsidR="00B84CE9" w:rsidRPr="00E6415F" w:rsidRDefault="00B84CE9" w:rsidP="00B84CE9">
      <w:pPr>
        <w:pStyle w:val="11"/>
        <w:rPr>
          <w:lang w:val="ru-RU"/>
        </w:rPr>
      </w:pPr>
      <w:r w:rsidRPr="00E6415F">
        <w:rPr>
          <w:lang w:val="ru-RU"/>
        </w:rPr>
        <w:lastRenderedPageBreak/>
        <w:t>СОДЕРЖАНИЕ</w:t>
      </w:r>
    </w:p>
    <w:p w:rsidR="00B84CE9" w:rsidRPr="00E6415F" w:rsidRDefault="00B84CE9" w:rsidP="00B84CE9">
      <w:pPr>
        <w:pStyle w:val="11"/>
        <w:rPr>
          <w:lang w:val="ru-RU"/>
        </w:rPr>
      </w:pPr>
    </w:p>
    <w:p w:rsidR="00B84CE9" w:rsidRPr="00B84CE9" w:rsidRDefault="006C1603" w:rsidP="00B84CE9">
      <w:pPr>
        <w:pStyle w:val="aa"/>
        <w:spacing w:line="360" w:lineRule="auto"/>
        <w:ind w:firstLine="0"/>
        <w:rPr>
          <w:b/>
          <w:szCs w:val="28"/>
          <w:lang w:val="ru-RU"/>
        </w:rPr>
      </w:pPr>
      <w:r>
        <w:rPr>
          <w:szCs w:val="28"/>
          <w:lang w:val="ru-RU"/>
        </w:rPr>
        <w:t xml:space="preserve">ГЛАВА </w:t>
      </w:r>
      <w:r w:rsidR="00B84CE9">
        <w:rPr>
          <w:szCs w:val="28"/>
        </w:rPr>
        <w:t>I</w:t>
      </w:r>
      <w:r w:rsidR="00B84CE9" w:rsidRPr="00B84CE9">
        <w:rPr>
          <w:szCs w:val="28"/>
          <w:lang w:val="ru-RU"/>
        </w:rPr>
        <w:t>. ОБЩИЕ ПОЛОЖЕНИЯ</w:t>
      </w:r>
    </w:p>
    <w:p w:rsidR="00B84CE9" w:rsidRPr="00B84CE9" w:rsidRDefault="006C1603" w:rsidP="00B84CE9">
      <w:pPr>
        <w:pStyle w:val="aa"/>
        <w:spacing w:line="360" w:lineRule="auto"/>
        <w:ind w:firstLine="0"/>
        <w:rPr>
          <w:b/>
          <w:szCs w:val="28"/>
          <w:lang w:val="ru-RU"/>
        </w:rPr>
      </w:pPr>
      <w:r>
        <w:rPr>
          <w:szCs w:val="28"/>
          <w:lang w:val="ru-RU"/>
        </w:rPr>
        <w:t xml:space="preserve">ГЛАВА </w:t>
      </w:r>
      <w:r w:rsidR="00B84CE9">
        <w:rPr>
          <w:szCs w:val="28"/>
        </w:rPr>
        <w:t>II</w:t>
      </w:r>
      <w:r>
        <w:rPr>
          <w:szCs w:val="28"/>
          <w:lang w:val="ru-RU"/>
        </w:rPr>
        <w:t>. ОСНОВНЫЕ ЦЕЛИ И ЗАДАЧИ УСРЕЖДЕНИЯ</w:t>
      </w:r>
    </w:p>
    <w:p w:rsidR="00B84CE9" w:rsidRPr="00B84CE9" w:rsidRDefault="006C1603" w:rsidP="00B84CE9">
      <w:pPr>
        <w:pStyle w:val="aa"/>
        <w:spacing w:line="360" w:lineRule="auto"/>
        <w:ind w:firstLine="0"/>
        <w:rPr>
          <w:b/>
          <w:szCs w:val="28"/>
          <w:lang w:val="ru-RU"/>
        </w:rPr>
      </w:pPr>
      <w:r>
        <w:rPr>
          <w:szCs w:val="28"/>
          <w:lang w:val="ru-RU"/>
        </w:rPr>
        <w:t xml:space="preserve">ГЛАВА </w:t>
      </w:r>
      <w:r>
        <w:rPr>
          <w:szCs w:val="28"/>
        </w:rPr>
        <w:t>III</w:t>
      </w:r>
      <w:r>
        <w:rPr>
          <w:szCs w:val="28"/>
          <w:lang w:val="ru-RU"/>
        </w:rPr>
        <w:t>. ОРГАНИЗАЦИЯ ДЕЯТЕЛЬНОСТИ УЧРЕЖДЕНИЯ</w:t>
      </w:r>
    </w:p>
    <w:p w:rsidR="00B84CE9" w:rsidRPr="00B84CE9" w:rsidRDefault="006C1603" w:rsidP="00B84CE9">
      <w:pPr>
        <w:pStyle w:val="aa"/>
        <w:spacing w:line="360" w:lineRule="auto"/>
        <w:ind w:firstLine="0"/>
        <w:rPr>
          <w:b/>
          <w:szCs w:val="28"/>
          <w:lang w:val="ru-RU"/>
        </w:rPr>
      </w:pPr>
      <w:r>
        <w:rPr>
          <w:szCs w:val="28"/>
          <w:lang w:val="ru-RU"/>
        </w:rPr>
        <w:t xml:space="preserve">ГЛАВА </w:t>
      </w:r>
      <w:r>
        <w:rPr>
          <w:szCs w:val="28"/>
        </w:rPr>
        <w:t>IV</w:t>
      </w:r>
      <w:r w:rsidR="00B84CE9" w:rsidRPr="00B84CE9">
        <w:rPr>
          <w:szCs w:val="28"/>
          <w:lang w:val="ru-RU"/>
        </w:rPr>
        <w:t>.</w:t>
      </w:r>
      <w:r>
        <w:rPr>
          <w:szCs w:val="28"/>
          <w:lang w:val="ru-RU"/>
        </w:rPr>
        <w:t xml:space="preserve"> УПРАВЛЕНИЕ УЧРЕЖДЕНИЕМ</w:t>
      </w:r>
    </w:p>
    <w:p w:rsidR="00B84CE9" w:rsidRPr="00B84CE9" w:rsidRDefault="006C1603" w:rsidP="00B84CE9">
      <w:pPr>
        <w:pStyle w:val="aa"/>
        <w:spacing w:line="360" w:lineRule="auto"/>
        <w:ind w:firstLine="0"/>
        <w:rPr>
          <w:b/>
          <w:szCs w:val="28"/>
          <w:lang w:val="ru-RU"/>
        </w:rPr>
      </w:pPr>
      <w:r>
        <w:rPr>
          <w:szCs w:val="28"/>
          <w:lang w:val="ru-RU"/>
        </w:rPr>
        <w:t xml:space="preserve">ГЛАВА </w:t>
      </w:r>
      <w:r>
        <w:rPr>
          <w:szCs w:val="28"/>
        </w:rPr>
        <w:t>V</w:t>
      </w:r>
      <w:r>
        <w:rPr>
          <w:szCs w:val="28"/>
          <w:lang w:val="ru-RU"/>
        </w:rPr>
        <w:t>. ИМУЩЕСТВО И ФИНАНСЫ УЧРЕЖДЕНИЯ</w:t>
      </w:r>
    </w:p>
    <w:p w:rsidR="00B84CE9" w:rsidRPr="00B84CE9" w:rsidRDefault="006C1603" w:rsidP="00B84CE9">
      <w:pPr>
        <w:pStyle w:val="aa"/>
        <w:spacing w:line="360" w:lineRule="auto"/>
        <w:ind w:firstLine="0"/>
        <w:rPr>
          <w:b/>
          <w:szCs w:val="28"/>
          <w:lang w:val="ru-RU"/>
        </w:rPr>
      </w:pPr>
      <w:r>
        <w:rPr>
          <w:szCs w:val="28"/>
          <w:lang w:val="ru-RU"/>
        </w:rPr>
        <w:t xml:space="preserve">ГЛАВА </w:t>
      </w:r>
      <w:r>
        <w:rPr>
          <w:szCs w:val="28"/>
        </w:rPr>
        <w:t>VI</w:t>
      </w:r>
      <w:r>
        <w:rPr>
          <w:szCs w:val="28"/>
          <w:lang w:val="ru-RU"/>
        </w:rPr>
        <w:t>. ОРГАНЫ УПРАВЛЕНИЯ УЧРЕЖДЕНИЯ, ОТЧЕТНОСТЬ И КОНТРОЛЬ</w:t>
      </w:r>
    </w:p>
    <w:p w:rsidR="00B84CE9" w:rsidRPr="00B84CE9" w:rsidRDefault="006C1603" w:rsidP="00B84CE9">
      <w:pPr>
        <w:pStyle w:val="aa"/>
        <w:spacing w:line="360" w:lineRule="auto"/>
        <w:ind w:firstLine="0"/>
        <w:rPr>
          <w:b/>
          <w:szCs w:val="28"/>
          <w:lang w:val="ru-RU"/>
        </w:rPr>
      </w:pPr>
      <w:r>
        <w:rPr>
          <w:szCs w:val="28"/>
          <w:lang w:val="ru-RU"/>
        </w:rPr>
        <w:t xml:space="preserve">ГЛАВА </w:t>
      </w:r>
      <w:r>
        <w:rPr>
          <w:szCs w:val="28"/>
        </w:rPr>
        <w:t>VII</w:t>
      </w:r>
      <w:r w:rsidR="00B84CE9" w:rsidRPr="00B84CE9">
        <w:rPr>
          <w:szCs w:val="28"/>
          <w:lang w:val="ru-RU"/>
        </w:rPr>
        <w:t>. РЕОРГА</w:t>
      </w:r>
      <w:r>
        <w:rPr>
          <w:szCs w:val="28"/>
          <w:lang w:val="ru-RU"/>
        </w:rPr>
        <w:t>НИЗАЦИЯ И ЛИКВИДАЦИЯ УЧРЕЖДЕНИЯ, ИЗМЕНЕНИЕ ЕГО ТИПА</w:t>
      </w:r>
    </w:p>
    <w:p w:rsidR="00B84CE9" w:rsidRPr="006C1603" w:rsidRDefault="006C1603" w:rsidP="00B84CE9">
      <w:pPr>
        <w:pStyle w:val="aa"/>
        <w:spacing w:line="360" w:lineRule="auto"/>
        <w:ind w:firstLine="0"/>
        <w:rPr>
          <w:szCs w:val="28"/>
          <w:lang w:val="ru-RU"/>
        </w:rPr>
      </w:pPr>
      <w:r>
        <w:rPr>
          <w:szCs w:val="28"/>
          <w:lang w:val="ru-RU"/>
        </w:rPr>
        <w:t xml:space="preserve">ГЛАВА </w:t>
      </w:r>
      <w:r>
        <w:rPr>
          <w:szCs w:val="28"/>
        </w:rPr>
        <w:t>VIII</w:t>
      </w:r>
      <w:r w:rsidR="00B84CE9" w:rsidRPr="00B84CE9">
        <w:rPr>
          <w:szCs w:val="28"/>
          <w:lang w:val="ru-RU"/>
        </w:rPr>
        <w:t xml:space="preserve">. </w:t>
      </w:r>
      <w:r>
        <w:rPr>
          <w:szCs w:val="28"/>
          <w:lang w:val="ru-RU"/>
        </w:rPr>
        <w:t>ИЗМЕНЕНИЯ И ДОПОЛНЕНИЯ</w:t>
      </w:r>
    </w:p>
    <w:p w:rsidR="006C1603" w:rsidRPr="006C1603" w:rsidRDefault="006C1603" w:rsidP="00B84CE9">
      <w:pPr>
        <w:pStyle w:val="aa"/>
        <w:spacing w:line="360" w:lineRule="auto"/>
        <w:ind w:firstLine="0"/>
        <w:rPr>
          <w:b/>
          <w:szCs w:val="28"/>
          <w:lang w:val="ru-RU"/>
        </w:rPr>
      </w:pPr>
      <w:r>
        <w:rPr>
          <w:szCs w:val="28"/>
          <w:lang w:val="ru-RU"/>
        </w:rPr>
        <w:t xml:space="preserve">ГЛАВА </w:t>
      </w:r>
      <w:r>
        <w:rPr>
          <w:szCs w:val="28"/>
        </w:rPr>
        <w:t>IX</w:t>
      </w:r>
      <w:r>
        <w:rPr>
          <w:szCs w:val="28"/>
          <w:lang w:val="ru-RU"/>
        </w:rPr>
        <w:t xml:space="preserve">. </w:t>
      </w:r>
      <w:r w:rsidRPr="00B84CE9">
        <w:rPr>
          <w:szCs w:val="28"/>
          <w:lang w:val="ru-RU"/>
        </w:rPr>
        <w:t>ЗАКЛЮЧИТЕЛЬНЫЕ ПОЛОЖЕНИЯ</w:t>
      </w:r>
    </w:p>
    <w:p w:rsidR="00755873" w:rsidRDefault="00755873">
      <w:pPr>
        <w:spacing w:after="200" w:line="252" w:lineRule="auto"/>
        <w:ind w:firstLine="0"/>
        <w:rPr>
          <w:caps/>
          <w:spacing w:val="20"/>
          <w:szCs w:val="28"/>
          <w:lang w:val="ru-RU"/>
        </w:rPr>
      </w:pPr>
      <w:r>
        <w:rPr>
          <w:lang w:val="ru-RU"/>
        </w:rPr>
        <w:br w:type="page"/>
      </w:r>
    </w:p>
    <w:p w:rsidR="00A722F2" w:rsidRPr="00B84CE9" w:rsidRDefault="00A722F2" w:rsidP="00A722F2">
      <w:pPr>
        <w:pStyle w:val="32"/>
        <w:keepNext/>
        <w:keepLines/>
        <w:shd w:val="clear" w:color="auto" w:fill="auto"/>
        <w:rPr>
          <w:lang w:val="ru-RU"/>
        </w:rPr>
      </w:pPr>
      <w:bookmarkStart w:id="0" w:name="bookmark0"/>
      <w:bookmarkStart w:id="1" w:name="bookmark1"/>
      <w:bookmarkStart w:id="2" w:name="_Toc497998252"/>
      <w:r>
        <w:lastRenderedPageBreak/>
        <w:t>I</w:t>
      </w:r>
      <w:r w:rsidRPr="00B84CE9">
        <w:rPr>
          <w:lang w:val="ru-RU"/>
        </w:rPr>
        <w:t>. ОБЩИЕ ПОЛОЖЕНИЯ</w:t>
      </w:r>
      <w:bookmarkEnd w:id="0"/>
      <w:bookmarkEnd w:id="1"/>
    </w:p>
    <w:p w:rsidR="00A722F2" w:rsidRPr="00A722F2" w:rsidRDefault="00A722F2" w:rsidP="00A722F2">
      <w:pPr>
        <w:pStyle w:val="ac"/>
        <w:numPr>
          <w:ilvl w:val="1"/>
          <w:numId w:val="39"/>
        </w:numPr>
        <w:spacing w:after="30" w:line="260" w:lineRule="auto"/>
        <w:ind w:left="0" w:right="14" w:firstLine="851"/>
        <w:jc w:val="both"/>
        <w:rPr>
          <w:rFonts w:eastAsia="Times New Roman" w:cs="Times New Roman"/>
          <w:szCs w:val="28"/>
          <w:lang w:val="ru-RU"/>
        </w:rPr>
      </w:pPr>
      <w:r w:rsidRPr="00A722F2">
        <w:rPr>
          <w:rFonts w:eastAsia="Times New Roman" w:cs="Times New Roman"/>
          <w:szCs w:val="28"/>
          <w:lang w:val="ru-RU"/>
        </w:rPr>
        <w:t xml:space="preserve">Муниципальное бюджетное учреждение культуры «Дворец культуры и спорта» </w:t>
      </w:r>
      <w:r w:rsidR="006C1603">
        <w:rPr>
          <w:rFonts w:eastAsia="Times New Roman" w:cs="Times New Roman"/>
          <w:szCs w:val="28"/>
          <w:lang w:val="ru-RU"/>
        </w:rPr>
        <w:t>(далее У</w:t>
      </w:r>
      <w:r w:rsidRPr="00A722F2">
        <w:rPr>
          <w:rFonts w:eastAsia="Times New Roman" w:cs="Times New Roman"/>
          <w:szCs w:val="28"/>
          <w:lang w:val="ru-RU"/>
        </w:rPr>
        <w:t>чреждение)</w:t>
      </w:r>
      <w:r w:rsidR="00C51740">
        <w:rPr>
          <w:lang w:val="ru-RU"/>
        </w:rPr>
        <w:t xml:space="preserve"> является не коммерческой организацией и</w:t>
      </w:r>
      <w:r w:rsidR="00C51740" w:rsidRPr="00A722F2">
        <w:rPr>
          <w:lang w:val="ru-RU"/>
        </w:rPr>
        <w:t xml:space="preserve"> создано для выполнения работ, оказания услуг в целях осуществления, предусмотренных законодательством Российской Федерации полномочий органов местного самоуправ</w:t>
      </w:r>
      <w:r w:rsidR="00C51740">
        <w:rPr>
          <w:lang w:val="ru-RU"/>
        </w:rPr>
        <w:t>ления в сфере культуры и спорта</w:t>
      </w:r>
      <w:r w:rsidRPr="00A722F2">
        <w:rPr>
          <w:rFonts w:eastAsia="Times New Roman" w:cs="Times New Roman"/>
          <w:szCs w:val="28"/>
          <w:lang w:val="ru-RU"/>
        </w:rPr>
        <w:t xml:space="preserve">. </w:t>
      </w:r>
      <w:bookmarkStart w:id="3" w:name="_Hlk75776146"/>
      <w:bookmarkStart w:id="4" w:name="_Hlk75790262"/>
    </w:p>
    <w:bookmarkEnd w:id="3"/>
    <w:bookmarkEnd w:id="4"/>
    <w:p w:rsidR="00A722F2" w:rsidRPr="00A722F2" w:rsidRDefault="00A722F2" w:rsidP="00A722F2">
      <w:pPr>
        <w:pStyle w:val="12"/>
        <w:shd w:val="clear" w:color="auto" w:fill="auto"/>
        <w:ind w:firstLine="708"/>
        <w:jc w:val="both"/>
        <w:rPr>
          <w:lang w:val="ru-RU"/>
        </w:rPr>
      </w:pPr>
      <w:r w:rsidRPr="00A722F2">
        <w:rPr>
          <w:lang w:val="ru-RU"/>
        </w:rPr>
        <w:t>1.2. Официальное наименование Учреждения:</w:t>
      </w:r>
    </w:p>
    <w:p w:rsidR="00A722F2" w:rsidRDefault="00A722F2" w:rsidP="00A722F2">
      <w:pPr>
        <w:pStyle w:val="12"/>
        <w:shd w:val="clear" w:color="auto" w:fill="auto"/>
        <w:ind w:firstLine="0"/>
        <w:jc w:val="both"/>
        <w:rPr>
          <w:lang w:val="ru-RU"/>
        </w:rPr>
      </w:pPr>
      <w:r>
        <w:rPr>
          <w:lang w:val="ru-RU"/>
        </w:rPr>
        <w:t>П</w:t>
      </w:r>
      <w:r w:rsidRPr="00A722F2">
        <w:rPr>
          <w:lang w:val="ru-RU"/>
        </w:rPr>
        <w:t xml:space="preserve">олное - муниципальное бюджетное учреждение культуры «Дворец культуры и </w:t>
      </w:r>
      <w:r>
        <w:rPr>
          <w:lang w:val="ru-RU"/>
        </w:rPr>
        <w:t>спорта».</w:t>
      </w:r>
      <w:r w:rsidRPr="00A722F2">
        <w:rPr>
          <w:lang w:val="ru-RU"/>
        </w:rPr>
        <w:t xml:space="preserve"> </w:t>
      </w:r>
    </w:p>
    <w:p w:rsidR="00A722F2" w:rsidRDefault="00A722F2" w:rsidP="00A722F2">
      <w:pPr>
        <w:pStyle w:val="12"/>
        <w:shd w:val="clear" w:color="auto" w:fill="auto"/>
        <w:ind w:firstLine="0"/>
        <w:jc w:val="both"/>
        <w:rPr>
          <w:lang w:val="ru-RU"/>
        </w:rPr>
      </w:pPr>
      <w:r>
        <w:rPr>
          <w:lang w:val="ru-RU"/>
        </w:rPr>
        <w:t>Сокращенное - МБ</w:t>
      </w:r>
      <w:r w:rsidRPr="00A722F2">
        <w:rPr>
          <w:lang w:val="ru-RU"/>
        </w:rPr>
        <w:t>УК «</w:t>
      </w:r>
      <w:proofErr w:type="spellStart"/>
      <w:r w:rsidRPr="00A722F2">
        <w:rPr>
          <w:lang w:val="ru-RU"/>
        </w:rPr>
        <w:t>Дкис</w:t>
      </w:r>
      <w:proofErr w:type="spellEnd"/>
      <w:r w:rsidRPr="00A722F2">
        <w:rPr>
          <w:lang w:val="ru-RU"/>
        </w:rPr>
        <w:t>».</w:t>
      </w:r>
    </w:p>
    <w:p w:rsidR="00FB48B7" w:rsidRDefault="00A722F2" w:rsidP="00A722F2">
      <w:pPr>
        <w:spacing w:line="240" w:lineRule="auto"/>
        <w:ind w:firstLine="0"/>
        <w:jc w:val="both"/>
        <w:rPr>
          <w:rFonts w:cs="Times New Roman"/>
          <w:szCs w:val="28"/>
          <w:lang w:val="ru-RU"/>
        </w:rPr>
      </w:pPr>
      <w:r w:rsidRPr="00120277">
        <w:rPr>
          <w:rFonts w:cs="Times New Roman"/>
          <w:szCs w:val="28"/>
          <w:lang w:val="ru-RU"/>
        </w:rPr>
        <w:t>Юридический адрес и место нахождения Учреждения:</w:t>
      </w:r>
      <w:r>
        <w:rPr>
          <w:rFonts w:cs="Times New Roman"/>
          <w:szCs w:val="28"/>
          <w:lang w:val="ru-RU"/>
        </w:rPr>
        <w:t xml:space="preserve"> </w:t>
      </w:r>
      <w:r w:rsidRPr="00120277">
        <w:rPr>
          <w:rFonts w:cs="Times New Roman"/>
          <w:szCs w:val="28"/>
          <w:lang w:val="ru-RU"/>
        </w:rPr>
        <w:t>165160, Архангельская облас</w:t>
      </w:r>
      <w:r w:rsidR="00075EF9">
        <w:rPr>
          <w:rFonts w:cs="Times New Roman"/>
          <w:szCs w:val="28"/>
          <w:lang w:val="ru-RU"/>
        </w:rPr>
        <w:t xml:space="preserve">ть, </w:t>
      </w:r>
      <w:proofErr w:type="gramStart"/>
      <w:r w:rsidR="00075EF9">
        <w:rPr>
          <w:rFonts w:cs="Times New Roman"/>
          <w:szCs w:val="28"/>
          <w:lang w:val="ru-RU"/>
        </w:rPr>
        <w:t>г</w:t>
      </w:r>
      <w:proofErr w:type="gramEnd"/>
      <w:r w:rsidR="00075EF9">
        <w:rPr>
          <w:rFonts w:cs="Times New Roman"/>
          <w:szCs w:val="28"/>
          <w:lang w:val="ru-RU"/>
        </w:rPr>
        <w:t>. Шенкурск, ул.</w:t>
      </w:r>
      <w:r w:rsidR="006C1603">
        <w:rPr>
          <w:rFonts w:cs="Times New Roman"/>
          <w:szCs w:val="28"/>
          <w:lang w:val="ru-RU"/>
        </w:rPr>
        <w:t xml:space="preserve"> </w:t>
      </w:r>
      <w:r w:rsidR="00075EF9">
        <w:rPr>
          <w:rFonts w:cs="Times New Roman"/>
          <w:szCs w:val="28"/>
          <w:lang w:val="ru-RU"/>
        </w:rPr>
        <w:t>Мира, дом 20</w:t>
      </w:r>
      <w:r w:rsidRPr="00120277">
        <w:rPr>
          <w:rFonts w:cs="Times New Roman"/>
          <w:szCs w:val="28"/>
          <w:lang w:val="ru-RU"/>
        </w:rPr>
        <w:t>.</w:t>
      </w:r>
    </w:p>
    <w:p w:rsidR="00FB48B7" w:rsidRPr="00FB48B7" w:rsidRDefault="00FB48B7" w:rsidP="00FB48B7">
      <w:pPr>
        <w:pStyle w:val="12"/>
        <w:shd w:val="clear" w:color="auto" w:fill="auto"/>
        <w:tabs>
          <w:tab w:val="left" w:pos="607"/>
        </w:tabs>
        <w:ind w:firstLine="0"/>
        <w:jc w:val="both"/>
        <w:rPr>
          <w:lang w:val="ru-RU"/>
        </w:rPr>
      </w:pPr>
      <w:r w:rsidRPr="00FB48B7">
        <w:rPr>
          <w:lang w:val="ru-RU"/>
        </w:rPr>
        <w:t xml:space="preserve">Фактический адрес: </w:t>
      </w:r>
    </w:p>
    <w:p w:rsidR="00FB48B7" w:rsidRPr="00FB48B7" w:rsidRDefault="00FB48B7" w:rsidP="00FB48B7">
      <w:pPr>
        <w:pStyle w:val="12"/>
        <w:shd w:val="clear" w:color="auto" w:fill="auto"/>
        <w:tabs>
          <w:tab w:val="left" w:pos="607"/>
        </w:tabs>
        <w:ind w:firstLine="0"/>
        <w:jc w:val="both"/>
        <w:rPr>
          <w:lang w:val="ru-RU"/>
        </w:rPr>
      </w:pPr>
      <w:r w:rsidRPr="00FB48B7">
        <w:rPr>
          <w:lang w:val="ru-RU"/>
        </w:rPr>
        <w:t xml:space="preserve">165160, Архангельская область, </w:t>
      </w:r>
      <w:proofErr w:type="gramStart"/>
      <w:r w:rsidRPr="00FB48B7">
        <w:rPr>
          <w:lang w:val="ru-RU"/>
        </w:rPr>
        <w:t>г</w:t>
      </w:r>
      <w:proofErr w:type="gramEnd"/>
      <w:r w:rsidRPr="00FB48B7">
        <w:rPr>
          <w:lang w:val="ru-RU"/>
        </w:rPr>
        <w:t>. Шенкурск, ул. Мира, дом 20;</w:t>
      </w:r>
    </w:p>
    <w:p w:rsidR="00FB48B7" w:rsidRDefault="00FB48B7" w:rsidP="00FB48B7">
      <w:pPr>
        <w:pStyle w:val="12"/>
        <w:shd w:val="clear" w:color="auto" w:fill="auto"/>
        <w:tabs>
          <w:tab w:val="left" w:pos="607"/>
        </w:tabs>
        <w:ind w:firstLine="0"/>
        <w:jc w:val="both"/>
        <w:rPr>
          <w:lang w:val="ru-RU"/>
        </w:rPr>
      </w:pPr>
      <w:r w:rsidRPr="00FB48B7">
        <w:rPr>
          <w:lang w:val="ru-RU"/>
        </w:rPr>
        <w:t xml:space="preserve">165160, Архангельская область, </w:t>
      </w:r>
      <w:proofErr w:type="gramStart"/>
      <w:r w:rsidRPr="00FB48B7">
        <w:rPr>
          <w:lang w:val="ru-RU"/>
        </w:rPr>
        <w:t>г</w:t>
      </w:r>
      <w:proofErr w:type="gramEnd"/>
      <w:r w:rsidRPr="00FB48B7">
        <w:rPr>
          <w:lang w:val="ru-RU"/>
        </w:rPr>
        <w:t>. Шенкурск, ул. Кудрявцева д. 9 Б.</w:t>
      </w:r>
    </w:p>
    <w:p w:rsidR="00A722F2" w:rsidRPr="00A722F2" w:rsidRDefault="00A722F2" w:rsidP="00075EF9">
      <w:pPr>
        <w:spacing w:line="240" w:lineRule="auto"/>
        <w:ind w:firstLine="0"/>
        <w:jc w:val="both"/>
        <w:rPr>
          <w:lang w:val="ru-RU"/>
        </w:rPr>
      </w:pPr>
      <w:r w:rsidRPr="00120277">
        <w:rPr>
          <w:rFonts w:cs="Times New Roman"/>
          <w:szCs w:val="28"/>
          <w:lang w:val="ru-RU"/>
        </w:rPr>
        <w:t>Почтовый адрес Учреждения:</w:t>
      </w:r>
      <w:r>
        <w:rPr>
          <w:rFonts w:cs="Times New Roman"/>
          <w:szCs w:val="28"/>
          <w:lang w:val="ru-RU"/>
        </w:rPr>
        <w:t xml:space="preserve"> </w:t>
      </w:r>
      <w:r w:rsidRPr="00120277">
        <w:rPr>
          <w:rFonts w:cs="Times New Roman"/>
          <w:szCs w:val="28"/>
          <w:lang w:val="ru-RU"/>
        </w:rPr>
        <w:t>165160, Архангельская область</w:t>
      </w:r>
      <w:r w:rsidR="00075EF9">
        <w:rPr>
          <w:rFonts w:cs="Times New Roman"/>
          <w:szCs w:val="28"/>
          <w:lang w:val="ru-RU"/>
        </w:rPr>
        <w:t xml:space="preserve">, </w:t>
      </w:r>
      <w:proofErr w:type="gramStart"/>
      <w:r w:rsidR="00075EF9">
        <w:rPr>
          <w:rFonts w:cs="Times New Roman"/>
          <w:szCs w:val="28"/>
          <w:lang w:val="ru-RU"/>
        </w:rPr>
        <w:t>г</w:t>
      </w:r>
      <w:proofErr w:type="gramEnd"/>
      <w:r w:rsidR="00075EF9">
        <w:rPr>
          <w:rFonts w:cs="Times New Roman"/>
          <w:szCs w:val="28"/>
          <w:lang w:val="ru-RU"/>
        </w:rPr>
        <w:t>. Шенкурск, ул.</w:t>
      </w:r>
      <w:r w:rsidR="006C1603">
        <w:rPr>
          <w:rFonts w:cs="Times New Roman"/>
          <w:szCs w:val="28"/>
          <w:lang w:val="ru-RU"/>
        </w:rPr>
        <w:t xml:space="preserve"> </w:t>
      </w:r>
      <w:r w:rsidR="00075EF9">
        <w:rPr>
          <w:rFonts w:cs="Times New Roman"/>
          <w:szCs w:val="28"/>
          <w:lang w:val="ru-RU"/>
        </w:rPr>
        <w:t>Мира, дом 20</w:t>
      </w:r>
      <w:r w:rsidRPr="00120277">
        <w:rPr>
          <w:rFonts w:cs="Times New Roman"/>
          <w:szCs w:val="28"/>
          <w:lang w:val="ru-RU"/>
        </w:rPr>
        <w:t>.</w:t>
      </w:r>
    </w:p>
    <w:p w:rsidR="00A722F2" w:rsidRPr="00A722F2" w:rsidRDefault="00A722F2" w:rsidP="00A722F2">
      <w:pPr>
        <w:spacing w:after="2" w:line="275" w:lineRule="auto"/>
        <w:ind w:right="206" w:firstLine="708"/>
        <w:jc w:val="both"/>
        <w:rPr>
          <w:rFonts w:cs="Times New Roman"/>
          <w:szCs w:val="28"/>
          <w:lang w:val="ru-RU"/>
        </w:rPr>
      </w:pPr>
      <w:r w:rsidRPr="00A722F2">
        <w:rPr>
          <w:rFonts w:eastAsia="Times New Roman" w:cs="Times New Roman"/>
          <w:szCs w:val="28"/>
          <w:lang w:val="ru-RU"/>
        </w:rPr>
        <w:t>1.3</w:t>
      </w:r>
      <w:r w:rsidR="0086771B">
        <w:rPr>
          <w:rFonts w:eastAsia="Times New Roman" w:cs="Times New Roman"/>
          <w:szCs w:val="28"/>
          <w:lang w:val="ru-RU"/>
        </w:rPr>
        <w:t>.</w:t>
      </w:r>
      <w:r w:rsidRPr="00A722F2">
        <w:rPr>
          <w:rFonts w:eastAsia="Times New Roman" w:cs="Times New Roman"/>
          <w:szCs w:val="28"/>
          <w:lang w:val="ru-RU"/>
        </w:rPr>
        <w:t xml:space="preserve"> </w:t>
      </w:r>
      <w:r w:rsidRPr="00A722F2">
        <w:rPr>
          <w:rFonts w:cs="Times New Roman"/>
          <w:szCs w:val="28"/>
          <w:lang w:val="ru-RU"/>
        </w:rPr>
        <w:t xml:space="preserve">Учредителем учреждения является </w:t>
      </w:r>
      <w:r>
        <w:rPr>
          <w:rFonts w:cs="Times New Roman"/>
          <w:szCs w:val="28"/>
          <w:lang w:val="ru-RU"/>
        </w:rPr>
        <w:t>Шенкурский муниципальный округ</w:t>
      </w:r>
      <w:r w:rsidRPr="00A722F2">
        <w:rPr>
          <w:rFonts w:cs="Times New Roman"/>
          <w:szCs w:val="28"/>
          <w:lang w:val="ru-RU"/>
        </w:rPr>
        <w:t xml:space="preserve"> Архангельской области. Функции и полномочия Учредителя осуществляет администрация Ш</w:t>
      </w:r>
      <w:r>
        <w:rPr>
          <w:rFonts w:cs="Times New Roman"/>
          <w:szCs w:val="28"/>
          <w:lang w:val="ru-RU"/>
        </w:rPr>
        <w:t>енкурского муниципального округа</w:t>
      </w:r>
      <w:r w:rsidRPr="00A722F2">
        <w:rPr>
          <w:rFonts w:cs="Times New Roman"/>
          <w:szCs w:val="28"/>
          <w:lang w:val="ru-RU"/>
        </w:rPr>
        <w:t xml:space="preserve"> Архангельской области (далее - Учредитель).</w:t>
      </w:r>
    </w:p>
    <w:p w:rsidR="00A722F2" w:rsidRDefault="00A722F2" w:rsidP="00A722F2">
      <w:pPr>
        <w:spacing w:line="259" w:lineRule="auto"/>
        <w:ind w:right="336"/>
        <w:jc w:val="both"/>
        <w:rPr>
          <w:rFonts w:cs="Times New Roman"/>
          <w:szCs w:val="28"/>
          <w:lang w:val="ru-RU"/>
        </w:rPr>
      </w:pPr>
      <w:r w:rsidRPr="00A722F2">
        <w:rPr>
          <w:rFonts w:cs="Times New Roman"/>
          <w:szCs w:val="28"/>
          <w:lang w:val="ru-RU"/>
        </w:rPr>
        <w:t>Юридический адрес Учредителя: 165160, Архангельс</w:t>
      </w:r>
      <w:r w:rsidR="00C460D0">
        <w:rPr>
          <w:rFonts w:cs="Times New Roman"/>
          <w:szCs w:val="28"/>
          <w:lang w:val="ru-RU"/>
        </w:rPr>
        <w:t xml:space="preserve">кая область, </w:t>
      </w:r>
      <w:proofErr w:type="gramStart"/>
      <w:r w:rsidR="00C460D0">
        <w:rPr>
          <w:rFonts w:cs="Times New Roman"/>
          <w:szCs w:val="28"/>
          <w:lang w:val="ru-RU"/>
        </w:rPr>
        <w:t>г</w:t>
      </w:r>
      <w:proofErr w:type="gramEnd"/>
      <w:r w:rsidR="00C460D0">
        <w:rPr>
          <w:rFonts w:cs="Times New Roman"/>
          <w:szCs w:val="28"/>
          <w:lang w:val="ru-RU"/>
        </w:rPr>
        <w:t xml:space="preserve">. Шенкурск, ул. В.А. </w:t>
      </w:r>
      <w:r w:rsidRPr="00A722F2">
        <w:rPr>
          <w:rFonts w:cs="Times New Roman"/>
          <w:szCs w:val="28"/>
          <w:lang w:val="ru-RU"/>
        </w:rPr>
        <w:t>Кудрявцева, дом 26.</w:t>
      </w:r>
    </w:p>
    <w:p w:rsidR="00C460D0" w:rsidRPr="004E0F02" w:rsidRDefault="00C460D0" w:rsidP="00C460D0">
      <w:pPr>
        <w:pStyle w:val="aff0"/>
        <w:ind w:firstLine="708"/>
        <w:jc w:val="both"/>
        <w:rPr>
          <w:b w:val="0"/>
          <w:color w:val="000000"/>
          <w:sz w:val="28"/>
          <w:szCs w:val="28"/>
        </w:rPr>
      </w:pPr>
      <w:r>
        <w:rPr>
          <w:b w:val="0"/>
          <w:color w:val="000000"/>
          <w:sz w:val="28"/>
          <w:szCs w:val="28"/>
        </w:rPr>
        <w:t>Почтовый адрес У</w:t>
      </w:r>
      <w:r w:rsidRPr="004E0F02">
        <w:rPr>
          <w:b w:val="0"/>
          <w:color w:val="000000"/>
          <w:sz w:val="28"/>
          <w:szCs w:val="28"/>
        </w:rPr>
        <w:t xml:space="preserve">чредителя: 165160, Архангельская область, </w:t>
      </w:r>
      <w:proofErr w:type="gramStart"/>
      <w:r w:rsidRPr="004E0F02">
        <w:rPr>
          <w:b w:val="0"/>
          <w:color w:val="000000"/>
          <w:sz w:val="28"/>
          <w:szCs w:val="28"/>
        </w:rPr>
        <w:t>г</w:t>
      </w:r>
      <w:proofErr w:type="gramEnd"/>
      <w:r w:rsidRPr="004E0F02">
        <w:rPr>
          <w:b w:val="0"/>
          <w:color w:val="000000"/>
          <w:sz w:val="28"/>
          <w:szCs w:val="28"/>
        </w:rPr>
        <w:t>. Шенкурск, ул. В.А. Кудрявцева, д. 26.</w:t>
      </w:r>
    </w:p>
    <w:p w:rsidR="00A722F2" w:rsidRPr="00A722F2" w:rsidRDefault="00A722F2" w:rsidP="00A722F2">
      <w:pPr>
        <w:spacing w:after="30" w:line="260" w:lineRule="auto"/>
        <w:ind w:left="19" w:right="14" w:hanging="5"/>
        <w:jc w:val="both"/>
        <w:rPr>
          <w:lang w:val="ru-RU"/>
        </w:rPr>
      </w:pPr>
      <w:r w:rsidRPr="00A722F2">
        <w:rPr>
          <w:rFonts w:eastAsia="Times New Roman" w:cs="Times New Roman"/>
          <w:szCs w:val="28"/>
          <w:lang w:val="ru-RU"/>
        </w:rPr>
        <w:t xml:space="preserve"> </w:t>
      </w:r>
      <w:r>
        <w:rPr>
          <w:rFonts w:eastAsia="Times New Roman" w:cs="Times New Roman"/>
          <w:szCs w:val="28"/>
          <w:lang w:val="ru-RU"/>
        </w:rPr>
        <w:t xml:space="preserve">         </w:t>
      </w:r>
      <w:r w:rsidRPr="00A722F2">
        <w:rPr>
          <w:lang w:val="ru-RU"/>
        </w:rPr>
        <w:t>Учреждение является некоммерческой организацией.</w:t>
      </w:r>
    </w:p>
    <w:p w:rsidR="00A722F2" w:rsidRPr="00A722F2" w:rsidRDefault="00A722F2" w:rsidP="00A722F2">
      <w:pPr>
        <w:pStyle w:val="12"/>
        <w:shd w:val="clear" w:color="auto" w:fill="auto"/>
        <w:ind w:firstLine="375"/>
        <w:jc w:val="both"/>
        <w:rPr>
          <w:lang w:val="ru-RU"/>
        </w:rPr>
      </w:pPr>
      <w:r w:rsidRPr="00A722F2">
        <w:rPr>
          <w:lang w:val="ru-RU"/>
        </w:rPr>
        <w:t xml:space="preserve">  </w:t>
      </w:r>
      <w:r w:rsidRPr="00A722F2">
        <w:rPr>
          <w:lang w:val="ru-RU"/>
        </w:rPr>
        <w:tab/>
        <w:t>Организационно-правовая форма - учреждение.</w:t>
      </w:r>
    </w:p>
    <w:p w:rsidR="00A722F2" w:rsidRPr="00A722F2" w:rsidRDefault="00A722F2" w:rsidP="00A722F2">
      <w:pPr>
        <w:pStyle w:val="12"/>
        <w:shd w:val="clear" w:color="auto" w:fill="auto"/>
        <w:ind w:firstLine="708"/>
        <w:jc w:val="both"/>
        <w:rPr>
          <w:lang w:val="ru-RU"/>
        </w:rPr>
      </w:pPr>
      <w:r w:rsidRPr="00A722F2">
        <w:rPr>
          <w:lang w:val="ru-RU"/>
        </w:rPr>
        <w:t>Тип муниципального учреждения - муниципальное бюджетное учреждение культуры.</w:t>
      </w:r>
    </w:p>
    <w:p w:rsidR="00A722F2" w:rsidRPr="00A722F2" w:rsidRDefault="00A722F2" w:rsidP="00A722F2">
      <w:pPr>
        <w:pStyle w:val="12"/>
        <w:shd w:val="clear" w:color="auto" w:fill="auto"/>
        <w:ind w:firstLine="708"/>
        <w:jc w:val="both"/>
        <w:rPr>
          <w:lang w:val="ru-RU"/>
        </w:rPr>
      </w:pPr>
      <w:r w:rsidRPr="00A722F2">
        <w:rPr>
          <w:lang w:val="ru-RU"/>
        </w:rPr>
        <w:t xml:space="preserve">Помимо муниципальных заданий, </w:t>
      </w:r>
      <w:r w:rsidR="003F558C">
        <w:rPr>
          <w:lang w:val="ru-RU"/>
        </w:rPr>
        <w:t xml:space="preserve">МБУК </w:t>
      </w:r>
      <w:r w:rsidRPr="00A722F2">
        <w:rPr>
          <w:lang w:val="ru-RU"/>
        </w:rPr>
        <w:t>«Дворец культуры и спорта» вправе самостоятельно принимать решения в осуществлении своей творческой, производственной и экономической деятельности, в пределах, определяемых законодательств</w:t>
      </w:r>
      <w:r w:rsidR="003F558C">
        <w:rPr>
          <w:lang w:val="ru-RU"/>
        </w:rPr>
        <w:t>ом Российской Федерации и настоящим</w:t>
      </w:r>
      <w:r w:rsidRPr="00A722F2">
        <w:rPr>
          <w:lang w:val="ru-RU"/>
        </w:rPr>
        <w:t xml:space="preserve"> Уставом.</w:t>
      </w:r>
    </w:p>
    <w:p w:rsidR="00A722F2" w:rsidRPr="00A722F2" w:rsidRDefault="00A722F2" w:rsidP="00451C09">
      <w:pPr>
        <w:pStyle w:val="12"/>
        <w:numPr>
          <w:ilvl w:val="1"/>
          <w:numId w:val="44"/>
        </w:numPr>
        <w:shd w:val="clear" w:color="auto" w:fill="auto"/>
        <w:tabs>
          <w:tab w:val="left" w:pos="0"/>
        </w:tabs>
        <w:ind w:left="0" w:firstLine="709"/>
        <w:jc w:val="both"/>
        <w:rPr>
          <w:lang w:val="ru-RU"/>
        </w:rPr>
      </w:pPr>
      <w:r w:rsidRPr="00A722F2">
        <w:rPr>
          <w:lang w:val="ru-RU"/>
        </w:rPr>
        <w:t>МБУК «</w:t>
      </w:r>
      <w:proofErr w:type="spellStart"/>
      <w:r w:rsidRPr="00A722F2">
        <w:rPr>
          <w:lang w:val="ru-RU"/>
        </w:rPr>
        <w:t>Дкис</w:t>
      </w:r>
      <w:proofErr w:type="spellEnd"/>
      <w:r w:rsidRPr="00A722F2">
        <w:rPr>
          <w:lang w:val="ru-RU"/>
        </w:rPr>
        <w:t>» является юридическим лицом с момента его государственной регистрации, веду</w:t>
      </w:r>
      <w:r w:rsidR="00C51740">
        <w:rPr>
          <w:lang w:val="ru-RU"/>
        </w:rPr>
        <w:t>щим самостоятельную финансово-</w:t>
      </w:r>
      <w:r w:rsidRPr="00A722F2">
        <w:rPr>
          <w:lang w:val="ru-RU"/>
        </w:rPr>
        <w:t xml:space="preserve">хозяйственную деятельность.                                                                                         </w:t>
      </w:r>
    </w:p>
    <w:p w:rsidR="00A722F2" w:rsidRPr="00A722F2" w:rsidRDefault="003F558C" w:rsidP="00A722F2">
      <w:pPr>
        <w:pStyle w:val="12"/>
        <w:shd w:val="clear" w:color="auto" w:fill="auto"/>
        <w:tabs>
          <w:tab w:val="left" w:pos="0"/>
        </w:tabs>
        <w:ind w:firstLine="0"/>
        <w:jc w:val="both"/>
        <w:rPr>
          <w:lang w:val="ru-RU"/>
        </w:rPr>
      </w:pPr>
      <w:r>
        <w:rPr>
          <w:lang w:val="ru-RU"/>
        </w:rPr>
        <w:tab/>
      </w:r>
      <w:r w:rsidR="00A722F2" w:rsidRPr="00A722F2">
        <w:rPr>
          <w:lang w:val="ru-RU"/>
        </w:rPr>
        <w:t>Учреждение вправе иметь печать установленного образца, содержащую его полное наименование на русском языке, а также штампы, бланки, эмблемы и иные реквизиты, необходимые для осуществления своей деятельности.</w:t>
      </w:r>
    </w:p>
    <w:p w:rsidR="00451C09" w:rsidRDefault="00A722F2" w:rsidP="00451C09">
      <w:pPr>
        <w:pStyle w:val="12"/>
        <w:widowControl/>
        <w:numPr>
          <w:ilvl w:val="1"/>
          <w:numId w:val="44"/>
        </w:numPr>
        <w:shd w:val="clear" w:color="auto" w:fill="auto"/>
        <w:tabs>
          <w:tab w:val="left" w:pos="0"/>
        </w:tabs>
        <w:spacing w:after="30" w:line="260" w:lineRule="auto"/>
        <w:ind w:left="0" w:right="14" w:firstLine="709"/>
        <w:jc w:val="both"/>
        <w:rPr>
          <w:lang w:val="ru-RU"/>
        </w:rPr>
      </w:pPr>
      <w:proofErr w:type="gramStart"/>
      <w:r w:rsidRPr="00A722F2">
        <w:rPr>
          <w:lang w:val="ru-RU"/>
        </w:rPr>
        <w:lastRenderedPageBreak/>
        <w:t>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средств, а также недвижимого имущества, закрепленного за Учреждением собствен</w:t>
      </w:r>
      <w:r w:rsidR="00896272">
        <w:rPr>
          <w:lang w:val="ru-RU"/>
        </w:rPr>
        <w:t>ником</w:t>
      </w:r>
      <w:proofErr w:type="gramEnd"/>
      <w:r w:rsidR="00896272">
        <w:rPr>
          <w:lang w:val="ru-RU"/>
        </w:rPr>
        <w:t xml:space="preserve"> этого имущества.</w:t>
      </w:r>
    </w:p>
    <w:p w:rsidR="00451C09" w:rsidRDefault="003B298B" w:rsidP="00451C09">
      <w:pPr>
        <w:pStyle w:val="12"/>
        <w:widowControl/>
        <w:numPr>
          <w:ilvl w:val="1"/>
          <w:numId w:val="44"/>
        </w:numPr>
        <w:shd w:val="clear" w:color="auto" w:fill="auto"/>
        <w:tabs>
          <w:tab w:val="left" w:pos="0"/>
        </w:tabs>
        <w:spacing w:after="30" w:line="260" w:lineRule="auto"/>
        <w:ind w:left="0" w:right="14" w:firstLine="709"/>
        <w:jc w:val="both"/>
        <w:rPr>
          <w:lang w:val="ru-RU"/>
        </w:rPr>
      </w:pPr>
      <w:r w:rsidRPr="00451C09">
        <w:rPr>
          <w:lang w:val="ru-RU"/>
        </w:rPr>
        <w:t>Собственник имущества Учреждения не несет ответственности по обязательствам Учреждения. Учреждение не отвечает по обязательствам Собственника имущества Учреждения.</w:t>
      </w:r>
    </w:p>
    <w:p w:rsidR="00451C09" w:rsidRDefault="00A722F2" w:rsidP="00451C09">
      <w:pPr>
        <w:pStyle w:val="12"/>
        <w:widowControl/>
        <w:numPr>
          <w:ilvl w:val="1"/>
          <w:numId w:val="44"/>
        </w:numPr>
        <w:shd w:val="clear" w:color="auto" w:fill="auto"/>
        <w:tabs>
          <w:tab w:val="left" w:pos="0"/>
        </w:tabs>
        <w:spacing w:after="30" w:line="260" w:lineRule="auto"/>
        <w:ind w:left="0" w:right="14" w:firstLine="709"/>
        <w:jc w:val="both"/>
        <w:rPr>
          <w:lang w:val="ru-RU"/>
        </w:rPr>
      </w:pPr>
      <w:r w:rsidRPr="00451C09">
        <w:rPr>
          <w:lang w:val="ru-RU"/>
        </w:rPr>
        <w:t xml:space="preserve">Учреждение имеет самостоятельный баланс, расчетный счет, </w:t>
      </w:r>
      <w:proofErr w:type="spellStart"/>
      <w:r w:rsidRPr="00451C09">
        <w:rPr>
          <w:lang w:val="ru-RU"/>
        </w:rPr>
        <w:t>спецсчет</w:t>
      </w:r>
      <w:proofErr w:type="spellEnd"/>
      <w:r w:rsidRPr="00451C09">
        <w:rPr>
          <w:lang w:val="ru-RU"/>
        </w:rPr>
        <w:t xml:space="preserve"> и иные счета в банках и других кредитных учреждениях, от своего имени приобретает и осуществляет имущественные и личные неимущественные права, </w:t>
      </w:r>
      <w:proofErr w:type="gramStart"/>
      <w:r w:rsidRPr="00451C09">
        <w:rPr>
          <w:lang w:val="ru-RU"/>
        </w:rPr>
        <w:t>несет обязанности</w:t>
      </w:r>
      <w:proofErr w:type="gramEnd"/>
      <w:r w:rsidRPr="00451C09">
        <w:rPr>
          <w:lang w:val="ru-RU"/>
        </w:rPr>
        <w:t>, выступает истцом и ответчиком в суде, осуществляет бухгалтерский учет, ведет статистическую, финансовую, налоговую отчетность в соответствии с действующим законодательством Российской Федерации.</w:t>
      </w:r>
    </w:p>
    <w:p w:rsidR="00451C09" w:rsidRDefault="00A722F2" w:rsidP="00451C09">
      <w:pPr>
        <w:pStyle w:val="12"/>
        <w:widowControl/>
        <w:numPr>
          <w:ilvl w:val="1"/>
          <w:numId w:val="44"/>
        </w:numPr>
        <w:shd w:val="clear" w:color="auto" w:fill="auto"/>
        <w:tabs>
          <w:tab w:val="left" w:pos="0"/>
        </w:tabs>
        <w:spacing w:after="30" w:line="260" w:lineRule="auto"/>
        <w:ind w:left="0" w:right="14" w:firstLine="709"/>
        <w:jc w:val="both"/>
        <w:rPr>
          <w:lang w:val="ru-RU"/>
        </w:rPr>
      </w:pPr>
      <w:r w:rsidRPr="00451C09">
        <w:rPr>
          <w:lang w:val="ru-RU"/>
        </w:rPr>
        <w:t>Финансовое обеспечение деятельности учреждения осуществляется</w:t>
      </w:r>
      <w:r w:rsidR="0086771B" w:rsidRPr="00451C09">
        <w:rPr>
          <w:lang w:val="ru-RU"/>
        </w:rPr>
        <w:t xml:space="preserve"> за счет средств бюджета Шенкурского муниципального округа Архангельской области</w:t>
      </w:r>
      <w:r w:rsidRPr="00451C09">
        <w:rPr>
          <w:lang w:val="ru-RU"/>
        </w:rPr>
        <w:t>, а также за счет средств, полученных в результате приносящей доходы деятельности.</w:t>
      </w:r>
    </w:p>
    <w:p w:rsidR="00A722F2" w:rsidRPr="00451C09" w:rsidRDefault="00A722F2" w:rsidP="00451C09">
      <w:pPr>
        <w:pStyle w:val="12"/>
        <w:widowControl/>
        <w:numPr>
          <w:ilvl w:val="1"/>
          <w:numId w:val="44"/>
        </w:numPr>
        <w:shd w:val="clear" w:color="auto" w:fill="auto"/>
        <w:tabs>
          <w:tab w:val="left" w:pos="0"/>
        </w:tabs>
        <w:spacing w:after="30" w:line="260" w:lineRule="auto"/>
        <w:ind w:left="0" w:right="14" w:firstLine="709"/>
        <w:jc w:val="both"/>
        <w:rPr>
          <w:lang w:val="ru-RU"/>
        </w:rPr>
      </w:pPr>
      <w:r w:rsidRPr="00451C09">
        <w:rPr>
          <w:lang w:val="ru-RU"/>
        </w:rPr>
        <w:t xml:space="preserve">Учреждение в своей деятельности Учреждение руководствуется Конституцией Российской Федерации, Гражданским кодексом Российской Федерации, Бюджетным кодексом Российской Федерации, Налоговым кодексом Российской Федерации, Трудовым кодексом Российской Федерации, федеральными законами, указами Президента Российской Федерации, иными нормативными правовыми актами Российской Федерации, нормативными правовыми актами Архангельской области, </w:t>
      </w:r>
      <w:r w:rsidR="0086771B" w:rsidRPr="00451C09">
        <w:rPr>
          <w:lang w:val="ru-RU"/>
        </w:rPr>
        <w:t xml:space="preserve">муниципальными правовыми актами администрации </w:t>
      </w:r>
      <w:r w:rsidRPr="00451C09">
        <w:rPr>
          <w:lang w:val="ru-RU"/>
        </w:rPr>
        <w:t>Ш</w:t>
      </w:r>
      <w:r w:rsidR="0086771B" w:rsidRPr="00451C09">
        <w:rPr>
          <w:lang w:val="ru-RU"/>
        </w:rPr>
        <w:t>енкурского муниципального округа</w:t>
      </w:r>
      <w:r w:rsidRPr="00451C09">
        <w:rPr>
          <w:lang w:val="ru-RU"/>
        </w:rPr>
        <w:t xml:space="preserve"> Архангельской области, </w:t>
      </w:r>
      <w:r w:rsidR="0086771B" w:rsidRPr="00451C09">
        <w:rPr>
          <w:lang w:val="ru-RU"/>
        </w:rPr>
        <w:t>локальными правовыми актами, а также настоящим Уставом Учреждения.</w:t>
      </w:r>
      <w:r w:rsidRPr="00451C09">
        <w:rPr>
          <w:lang w:val="ru-RU"/>
        </w:rPr>
        <w:t xml:space="preserve"> </w:t>
      </w:r>
    </w:p>
    <w:p w:rsidR="007C3525" w:rsidRDefault="0086771B" w:rsidP="00FB48B7">
      <w:pPr>
        <w:spacing w:after="30" w:line="260" w:lineRule="auto"/>
        <w:ind w:right="14" w:firstLine="0"/>
        <w:jc w:val="both"/>
        <w:rPr>
          <w:lang w:val="ru-RU"/>
        </w:rPr>
      </w:pPr>
      <w:r>
        <w:rPr>
          <w:rFonts w:eastAsia="Times New Roman" w:cs="Times New Roman"/>
          <w:szCs w:val="28"/>
          <w:lang w:val="ru-RU"/>
        </w:rPr>
        <w:t xml:space="preserve">     </w:t>
      </w:r>
      <w:bookmarkStart w:id="5" w:name="bookmark2"/>
      <w:bookmarkStart w:id="6" w:name="bookmark3"/>
    </w:p>
    <w:p w:rsidR="00A722F2" w:rsidRPr="007C3525" w:rsidRDefault="00A722F2" w:rsidP="00A722F2">
      <w:pPr>
        <w:pStyle w:val="32"/>
        <w:keepNext/>
        <w:keepLines/>
        <w:shd w:val="clear" w:color="auto" w:fill="auto"/>
        <w:spacing w:after="300"/>
        <w:rPr>
          <w:lang w:val="ru-RU"/>
        </w:rPr>
      </w:pPr>
      <w:r>
        <w:t>II</w:t>
      </w:r>
      <w:r w:rsidRPr="007C3525">
        <w:rPr>
          <w:lang w:val="ru-RU"/>
        </w:rPr>
        <w:t>. ОСНОВНЫЕ ЦЕЛИ И ЗАДАЧИ УЧРЕЖДЕНИЯ</w:t>
      </w:r>
      <w:bookmarkEnd w:id="5"/>
      <w:bookmarkEnd w:id="6"/>
    </w:p>
    <w:p w:rsidR="00A722F2" w:rsidRPr="00A722F2" w:rsidRDefault="00A722F2" w:rsidP="00451C09">
      <w:pPr>
        <w:pStyle w:val="12"/>
        <w:numPr>
          <w:ilvl w:val="0"/>
          <w:numId w:val="5"/>
        </w:numPr>
        <w:shd w:val="clear" w:color="auto" w:fill="auto"/>
        <w:tabs>
          <w:tab w:val="left" w:pos="607"/>
        </w:tabs>
        <w:ind w:firstLine="709"/>
        <w:jc w:val="both"/>
        <w:rPr>
          <w:lang w:val="ru-RU"/>
        </w:rPr>
      </w:pPr>
      <w:r w:rsidRPr="00A722F2">
        <w:rPr>
          <w:lang w:val="ru-RU"/>
        </w:rPr>
        <w:t>Учреждение создано для выполнения работ, оказания услуг в целях осуществления, предусмотренных законодательством Российской Федерации полномочий органов местного самоуправления в сфере культуры и спорта.</w:t>
      </w:r>
    </w:p>
    <w:p w:rsidR="00A722F2" w:rsidRDefault="00A722F2" w:rsidP="00451C09">
      <w:pPr>
        <w:pStyle w:val="12"/>
        <w:numPr>
          <w:ilvl w:val="0"/>
          <w:numId w:val="5"/>
        </w:numPr>
        <w:shd w:val="clear" w:color="auto" w:fill="auto"/>
        <w:tabs>
          <w:tab w:val="left" w:pos="607"/>
        </w:tabs>
        <w:ind w:firstLine="709"/>
        <w:jc w:val="both"/>
      </w:pPr>
      <w:r>
        <w:t>Основными задачами Учреждения являются:</w:t>
      </w:r>
    </w:p>
    <w:p w:rsidR="00A722F2" w:rsidRPr="00A722F2" w:rsidRDefault="00A722F2" w:rsidP="00A722F2">
      <w:pPr>
        <w:pStyle w:val="12"/>
        <w:numPr>
          <w:ilvl w:val="0"/>
          <w:numId w:val="6"/>
        </w:numPr>
        <w:shd w:val="clear" w:color="auto" w:fill="auto"/>
        <w:tabs>
          <w:tab w:val="left" w:pos="254"/>
        </w:tabs>
        <w:ind w:firstLine="0"/>
        <w:jc w:val="both"/>
        <w:rPr>
          <w:lang w:val="ru-RU"/>
        </w:rPr>
      </w:pPr>
      <w:r w:rsidRPr="00A722F2">
        <w:rPr>
          <w:lang w:val="ru-RU"/>
        </w:rPr>
        <w:lastRenderedPageBreak/>
        <w:t>изучение, анализ общественных интересов в сфере культуры, спорта, киноискусства;</w:t>
      </w:r>
    </w:p>
    <w:p w:rsidR="00A722F2" w:rsidRPr="00A722F2" w:rsidRDefault="00A722F2" w:rsidP="00A722F2">
      <w:pPr>
        <w:pStyle w:val="12"/>
        <w:numPr>
          <w:ilvl w:val="0"/>
          <w:numId w:val="6"/>
        </w:numPr>
        <w:shd w:val="clear" w:color="auto" w:fill="auto"/>
        <w:tabs>
          <w:tab w:val="left" w:pos="254"/>
        </w:tabs>
        <w:ind w:firstLine="0"/>
        <w:jc w:val="both"/>
        <w:rPr>
          <w:lang w:val="ru-RU"/>
        </w:rPr>
      </w:pPr>
      <w:r w:rsidRPr="00A722F2">
        <w:rPr>
          <w:lang w:val="ru-RU"/>
        </w:rPr>
        <w:t xml:space="preserve">организация, развитие, внедрение различных форм </w:t>
      </w:r>
      <w:proofErr w:type="spellStart"/>
      <w:r w:rsidRPr="00A722F2">
        <w:rPr>
          <w:lang w:val="ru-RU"/>
        </w:rPr>
        <w:t>культурно-досуговой</w:t>
      </w:r>
      <w:proofErr w:type="spellEnd"/>
      <w:r w:rsidRPr="00A722F2">
        <w:rPr>
          <w:lang w:val="ru-RU"/>
        </w:rPr>
        <w:t xml:space="preserve"> деятельности, оказание услуг культуры и досуга населения;</w:t>
      </w:r>
    </w:p>
    <w:p w:rsidR="00A722F2" w:rsidRPr="00A722F2" w:rsidRDefault="00A722F2" w:rsidP="00A722F2">
      <w:pPr>
        <w:pStyle w:val="12"/>
        <w:numPr>
          <w:ilvl w:val="0"/>
          <w:numId w:val="6"/>
        </w:numPr>
        <w:shd w:val="clear" w:color="auto" w:fill="auto"/>
        <w:tabs>
          <w:tab w:val="left" w:pos="254"/>
        </w:tabs>
        <w:ind w:firstLine="0"/>
        <w:jc w:val="both"/>
        <w:rPr>
          <w:lang w:val="ru-RU"/>
        </w:rPr>
      </w:pPr>
      <w:r w:rsidRPr="00A722F2">
        <w:rPr>
          <w:lang w:val="ru-RU"/>
        </w:rPr>
        <w:t>удовлетворение общественных потребностей в сохранении и развитии традиционной народной культуры;</w:t>
      </w:r>
    </w:p>
    <w:p w:rsidR="00A722F2" w:rsidRPr="00A722F2" w:rsidRDefault="00A722F2" w:rsidP="00A722F2">
      <w:pPr>
        <w:pStyle w:val="12"/>
        <w:numPr>
          <w:ilvl w:val="0"/>
          <w:numId w:val="6"/>
        </w:numPr>
        <w:shd w:val="clear" w:color="auto" w:fill="auto"/>
        <w:tabs>
          <w:tab w:val="left" w:pos="254"/>
        </w:tabs>
        <w:ind w:firstLine="0"/>
        <w:jc w:val="both"/>
        <w:rPr>
          <w:lang w:val="ru-RU"/>
        </w:rPr>
      </w:pPr>
      <w:r w:rsidRPr="00A722F2">
        <w:rPr>
          <w:lang w:val="ru-RU"/>
        </w:rPr>
        <w:t xml:space="preserve">поддержка любительского художественного творчества и </w:t>
      </w:r>
      <w:proofErr w:type="spellStart"/>
      <w:r w:rsidRPr="00A722F2">
        <w:rPr>
          <w:lang w:val="ru-RU"/>
        </w:rPr>
        <w:t>социально</w:t>
      </w:r>
      <w:r w:rsidRPr="00A722F2">
        <w:rPr>
          <w:lang w:val="ru-RU"/>
        </w:rPr>
        <w:softHyphen/>
        <w:t>культурной</w:t>
      </w:r>
      <w:proofErr w:type="spellEnd"/>
      <w:r w:rsidRPr="00A722F2">
        <w:rPr>
          <w:lang w:val="ru-RU"/>
        </w:rPr>
        <w:t xml:space="preserve"> активности населения;</w:t>
      </w:r>
    </w:p>
    <w:p w:rsidR="00A722F2" w:rsidRPr="00A722F2" w:rsidRDefault="00A722F2" w:rsidP="00A722F2">
      <w:pPr>
        <w:pStyle w:val="12"/>
        <w:numPr>
          <w:ilvl w:val="0"/>
          <w:numId w:val="6"/>
        </w:numPr>
        <w:shd w:val="clear" w:color="auto" w:fill="auto"/>
        <w:tabs>
          <w:tab w:val="left" w:pos="254"/>
        </w:tabs>
        <w:ind w:firstLine="0"/>
        <w:jc w:val="both"/>
        <w:rPr>
          <w:lang w:val="ru-RU"/>
        </w:rPr>
      </w:pPr>
      <w:r w:rsidRPr="00A722F2">
        <w:rPr>
          <w:lang w:val="ru-RU"/>
        </w:rPr>
        <w:t>поддержка профессиональных творческих коллективов, организаций и отдельных артистов, исполнителей и творческой молодежи.</w:t>
      </w:r>
    </w:p>
    <w:p w:rsidR="00A722F2" w:rsidRPr="00A722F2" w:rsidRDefault="00A722F2" w:rsidP="00A722F2">
      <w:pPr>
        <w:pStyle w:val="12"/>
        <w:numPr>
          <w:ilvl w:val="0"/>
          <w:numId w:val="6"/>
        </w:numPr>
        <w:shd w:val="clear" w:color="auto" w:fill="auto"/>
        <w:tabs>
          <w:tab w:val="left" w:pos="254"/>
        </w:tabs>
        <w:ind w:firstLine="0"/>
        <w:jc w:val="both"/>
        <w:rPr>
          <w:lang w:val="ru-RU"/>
        </w:rPr>
      </w:pPr>
      <w:r w:rsidRPr="00A722F2">
        <w:rPr>
          <w:lang w:val="ru-RU"/>
        </w:rPr>
        <w:t>физическое и культурное воспитание через реализацию различных форм мероприятий в интересах личности, общества и государства;</w:t>
      </w:r>
    </w:p>
    <w:p w:rsidR="00A722F2" w:rsidRPr="00A722F2" w:rsidRDefault="00A722F2" w:rsidP="00A722F2">
      <w:pPr>
        <w:pStyle w:val="12"/>
        <w:numPr>
          <w:ilvl w:val="0"/>
          <w:numId w:val="6"/>
        </w:numPr>
        <w:shd w:val="clear" w:color="auto" w:fill="auto"/>
        <w:tabs>
          <w:tab w:val="left" w:pos="266"/>
        </w:tabs>
        <w:ind w:firstLine="0"/>
        <w:jc w:val="both"/>
        <w:rPr>
          <w:lang w:val="ru-RU"/>
        </w:rPr>
      </w:pPr>
      <w:r w:rsidRPr="00A722F2">
        <w:rPr>
          <w:lang w:val="ru-RU"/>
        </w:rPr>
        <w:t>вовлечение жителей города в регулярные физкультурно-оздоровительные и спортивные занятия;</w:t>
      </w:r>
    </w:p>
    <w:p w:rsidR="00A722F2" w:rsidRPr="00A722F2" w:rsidRDefault="00A722F2" w:rsidP="00A722F2">
      <w:pPr>
        <w:pStyle w:val="12"/>
        <w:numPr>
          <w:ilvl w:val="0"/>
          <w:numId w:val="6"/>
        </w:numPr>
        <w:shd w:val="clear" w:color="auto" w:fill="auto"/>
        <w:tabs>
          <w:tab w:val="left" w:pos="276"/>
        </w:tabs>
        <w:ind w:firstLine="0"/>
        <w:jc w:val="both"/>
        <w:rPr>
          <w:lang w:val="ru-RU"/>
        </w:rPr>
      </w:pPr>
      <w:r w:rsidRPr="00A722F2">
        <w:rPr>
          <w:lang w:val="ru-RU"/>
        </w:rPr>
        <w:t>организация и проведение обучения детей, молодежи и взрослого населения по самореализации их стремления к творчеству, ремеслу и дизайну, а также по другим направлениям, включая современные виды творческой деятельности;</w:t>
      </w:r>
    </w:p>
    <w:p w:rsidR="00A722F2" w:rsidRPr="00A722F2" w:rsidRDefault="00A722F2" w:rsidP="00A722F2">
      <w:pPr>
        <w:pStyle w:val="12"/>
        <w:numPr>
          <w:ilvl w:val="0"/>
          <w:numId w:val="6"/>
        </w:numPr>
        <w:shd w:val="clear" w:color="auto" w:fill="auto"/>
        <w:tabs>
          <w:tab w:val="left" w:pos="271"/>
        </w:tabs>
        <w:ind w:firstLine="0"/>
        <w:jc w:val="both"/>
        <w:rPr>
          <w:lang w:val="ru-RU"/>
        </w:rPr>
      </w:pPr>
      <w:r w:rsidRPr="00A722F2">
        <w:rPr>
          <w:lang w:val="ru-RU"/>
        </w:rPr>
        <w:t>организация и проведение фестивалей, смотров, конкурсов, смотров, выставок и других форм показа результатов творческой деятельности клубных формирований;</w:t>
      </w:r>
    </w:p>
    <w:p w:rsidR="00A722F2" w:rsidRPr="00A722F2" w:rsidRDefault="00A722F2" w:rsidP="00A722F2">
      <w:pPr>
        <w:pStyle w:val="12"/>
        <w:numPr>
          <w:ilvl w:val="0"/>
          <w:numId w:val="6"/>
        </w:numPr>
        <w:shd w:val="clear" w:color="auto" w:fill="auto"/>
        <w:tabs>
          <w:tab w:val="left" w:pos="276"/>
        </w:tabs>
        <w:ind w:firstLine="0"/>
        <w:jc w:val="both"/>
        <w:rPr>
          <w:lang w:val="ru-RU"/>
        </w:rPr>
      </w:pPr>
      <w:r w:rsidRPr="00A722F2">
        <w:rPr>
          <w:lang w:val="ru-RU"/>
        </w:rPr>
        <w:t>проведение спектаклей, концертов, других театрально-зрелищных и выставочных мероприятий, в том числе с участием профессиональных коллективов, исполнителей и авторов;</w:t>
      </w:r>
    </w:p>
    <w:p w:rsidR="00A722F2" w:rsidRPr="00A722F2" w:rsidRDefault="00A722F2" w:rsidP="00A722F2">
      <w:pPr>
        <w:pStyle w:val="12"/>
        <w:numPr>
          <w:ilvl w:val="0"/>
          <w:numId w:val="6"/>
        </w:numPr>
        <w:shd w:val="clear" w:color="auto" w:fill="auto"/>
        <w:tabs>
          <w:tab w:val="left" w:pos="276"/>
        </w:tabs>
        <w:ind w:firstLine="0"/>
        <w:jc w:val="both"/>
        <w:rPr>
          <w:lang w:val="ru-RU"/>
        </w:rPr>
      </w:pPr>
      <w:r w:rsidRPr="00A722F2">
        <w:rPr>
          <w:lang w:val="ru-RU"/>
        </w:rPr>
        <w:t>подготовка спортивного резерва в сборные команды города, области, России;</w:t>
      </w:r>
    </w:p>
    <w:p w:rsidR="00A722F2" w:rsidRPr="00A722F2" w:rsidRDefault="00A722F2" w:rsidP="00A722F2">
      <w:pPr>
        <w:pStyle w:val="12"/>
        <w:numPr>
          <w:ilvl w:val="0"/>
          <w:numId w:val="6"/>
        </w:numPr>
        <w:shd w:val="clear" w:color="auto" w:fill="auto"/>
        <w:tabs>
          <w:tab w:val="left" w:pos="276"/>
        </w:tabs>
        <w:ind w:firstLine="0"/>
        <w:jc w:val="both"/>
        <w:rPr>
          <w:lang w:val="ru-RU"/>
        </w:rPr>
      </w:pPr>
      <w:r w:rsidRPr="00A722F2">
        <w:rPr>
          <w:lang w:val="ru-RU"/>
        </w:rPr>
        <w:t>пропаганда физической культуры и спорта, здорового образа жизни;</w:t>
      </w:r>
    </w:p>
    <w:p w:rsidR="00A722F2" w:rsidRPr="00A722F2" w:rsidRDefault="00A722F2" w:rsidP="00A722F2">
      <w:pPr>
        <w:pStyle w:val="12"/>
        <w:numPr>
          <w:ilvl w:val="0"/>
          <w:numId w:val="6"/>
        </w:numPr>
        <w:shd w:val="clear" w:color="auto" w:fill="auto"/>
        <w:tabs>
          <w:tab w:val="left" w:pos="281"/>
        </w:tabs>
        <w:ind w:firstLine="0"/>
        <w:jc w:val="both"/>
        <w:rPr>
          <w:lang w:val="ru-RU"/>
        </w:rPr>
      </w:pPr>
      <w:r w:rsidRPr="00A722F2">
        <w:rPr>
          <w:lang w:val="ru-RU"/>
        </w:rPr>
        <w:t>воспитание гражданственности, патриотизма, трудолюбия, уважения к правам и свободам человека, любви к Родине;</w:t>
      </w:r>
    </w:p>
    <w:p w:rsidR="00A722F2" w:rsidRPr="00A722F2" w:rsidRDefault="00A722F2" w:rsidP="00A722F2">
      <w:pPr>
        <w:pStyle w:val="12"/>
        <w:numPr>
          <w:ilvl w:val="0"/>
          <w:numId w:val="6"/>
        </w:numPr>
        <w:shd w:val="clear" w:color="auto" w:fill="auto"/>
        <w:tabs>
          <w:tab w:val="left" w:pos="276"/>
        </w:tabs>
        <w:ind w:firstLine="0"/>
        <w:jc w:val="both"/>
        <w:rPr>
          <w:lang w:val="ru-RU"/>
        </w:rPr>
      </w:pPr>
      <w:r w:rsidRPr="00A722F2">
        <w:rPr>
          <w:lang w:val="ru-RU"/>
        </w:rPr>
        <w:t>оказание содействи</w:t>
      </w:r>
      <w:r w:rsidR="004F1C28">
        <w:rPr>
          <w:lang w:val="ru-RU"/>
        </w:rPr>
        <w:t>я в осознанном выборе профессии;</w:t>
      </w:r>
    </w:p>
    <w:p w:rsidR="00A722F2" w:rsidRPr="00C51740" w:rsidRDefault="00A722F2" w:rsidP="00C51740">
      <w:pPr>
        <w:pStyle w:val="12"/>
        <w:numPr>
          <w:ilvl w:val="0"/>
          <w:numId w:val="6"/>
        </w:numPr>
        <w:shd w:val="clear" w:color="auto" w:fill="auto"/>
        <w:tabs>
          <w:tab w:val="left" w:pos="271"/>
        </w:tabs>
        <w:spacing w:after="320"/>
        <w:ind w:firstLine="0"/>
      </w:pPr>
      <w:proofErr w:type="spellStart"/>
      <w:proofErr w:type="gramStart"/>
      <w:r>
        <w:t>организация</w:t>
      </w:r>
      <w:proofErr w:type="spellEnd"/>
      <w:proofErr w:type="gramEnd"/>
      <w:r>
        <w:t xml:space="preserve"> </w:t>
      </w:r>
      <w:proofErr w:type="spellStart"/>
      <w:r>
        <w:t>кинообслуживания</w:t>
      </w:r>
      <w:proofErr w:type="spellEnd"/>
      <w:r>
        <w:t xml:space="preserve">, </w:t>
      </w:r>
      <w:proofErr w:type="spellStart"/>
      <w:r>
        <w:t>видеообслуживания</w:t>
      </w:r>
      <w:proofErr w:type="spellEnd"/>
      <w:r w:rsidR="00C51740">
        <w:rPr>
          <w:lang w:val="ru-RU"/>
        </w:rPr>
        <w:t>.</w:t>
      </w:r>
    </w:p>
    <w:p w:rsidR="00A722F2" w:rsidRPr="00FB48B7" w:rsidRDefault="00A722F2" w:rsidP="00451C09">
      <w:pPr>
        <w:pStyle w:val="32"/>
        <w:keepNext/>
        <w:keepLines/>
        <w:shd w:val="clear" w:color="auto" w:fill="auto"/>
        <w:rPr>
          <w:lang w:val="ru-RU"/>
        </w:rPr>
      </w:pPr>
      <w:bookmarkStart w:id="7" w:name="bookmark4"/>
      <w:bookmarkStart w:id="8" w:name="bookmark5"/>
      <w:r w:rsidRPr="00FB48B7">
        <w:rPr>
          <w:lang w:val="ru-RU"/>
        </w:rPr>
        <w:lastRenderedPageBreak/>
        <w:t>Ш. ОРГАНИЗАЦИЯ ДЕЯТЕЛЬНОСТИ УЧРЕЖДЕНИЯ</w:t>
      </w:r>
      <w:bookmarkEnd w:id="7"/>
      <w:bookmarkEnd w:id="8"/>
    </w:p>
    <w:p w:rsidR="00E269BD" w:rsidRPr="00A722F2" w:rsidRDefault="00A722F2" w:rsidP="00451C09">
      <w:pPr>
        <w:pStyle w:val="32"/>
        <w:keepNext/>
        <w:keepLines/>
        <w:spacing w:after="0"/>
        <w:ind w:firstLine="709"/>
        <w:jc w:val="both"/>
        <w:rPr>
          <w:b w:val="0"/>
          <w:bCs w:val="0"/>
          <w:lang w:val="ru-RU"/>
        </w:rPr>
      </w:pPr>
      <w:r w:rsidRPr="00A722F2">
        <w:rPr>
          <w:b w:val="0"/>
          <w:bCs w:val="0"/>
          <w:lang w:val="ru-RU"/>
        </w:rPr>
        <w:t>3.1. Для достижения своих уставных целей Учреждение осуществляет</w:t>
      </w:r>
      <w:r w:rsidR="00FB48B7">
        <w:rPr>
          <w:b w:val="0"/>
          <w:bCs w:val="0"/>
          <w:lang w:val="ru-RU"/>
        </w:rPr>
        <w:t xml:space="preserve"> </w:t>
      </w:r>
      <w:r w:rsidRPr="00A722F2">
        <w:rPr>
          <w:b w:val="0"/>
          <w:bCs w:val="0"/>
          <w:lang w:val="ru-RU"/>
        </w:rPr>
        <w:t>следующие основные виды деятельности</w:t>
      </w:r>
      <w:r w:rsidR="004F1C28">
        <w:rPr>
          <w:b w:val="0"/>
          <w:bCs w:val="0"/>
          <w:lang w:val="ru-RU"/>
        </w:rPr>
        <w:t xml:space="preserve"> согласно перечню услуг и работ:</w:t>
      </w:r>
    </w:p>
    <w:p w:rsidR="00A722F2" w:rsidRPr="002C7568" w:rsidRDefault="00A722F2" w:rsidP="00A722F2">
      <w:pPr>
        <w:pStyle w:val="32"/>
        <w:keepNext/>
        <w:keepLines/>
        <w:spacing w:after="0"/>
        <w:jc w:val="both"/>
        <w:rPr>
          <w:b w:val="0"/>
          <w:lang w:val="ru-RU"/>
        </w:rPr>
      </w:pPr>
      <w:r w:rsidRPr="002C7568">
        <w:rPr>
          <w:b w:val="0"/>
          <w:lang w:val="ru-RU"/>
        </w:rPr>
        <w:t>Организация деятельности кружков, творческих коллективов, студий</w:t>
      </w:r>
      <w:r w:rsidR="002C7568">
        <w:rPr>
          <w:b w:val="0"/>
          <w:lang w:val="ru-RU"/>
        </w:rPr>
        <w:t xml:space="preserve"> </w:t>
      </w:r>
      <w:r w:rsidR="00FB48B7">
        <w:rPr>
          <w:b w:val="0"/>
          <w:lang w:val="ru-RU"/>
        </w:rPr>
        <w:t xml:space="preserve">любительского </w:t>
      </w:r>
      <w:r w:rsidRPr="002C7568">
        <w:rPr>
          <w:b w:val="0"/>
          <w:lang w:val="ru-RU"/>
        </w:rPr>
        <w:t>художественного, декоративно-прикладного, изобразительного и технического творчества, занятий на факультетах</w:t>
      </w:r>
      <w:r w:rsidR="002C7568">
        <w:rPr>
          <w:b w:val="0"/>
          <w:lang w:val="ru-RU"/>
        </w:rPr>
        <w:t xml:space="preserve"> </w:t>
      </w:r>
      <w:r w:rsidRPr="002C7568">
        <w:rPr>
          <w:b w:val="0"/>
          <w:lang w:val="ru-RU"/>
        </w:rPr>
        <w:t>народных университетов, курсов прикладных знаний и навыков, творческих лабораторий</w:t>
      </w:r>
      <w:r w:rsidR="007A09B1" w:rsidRPr="002C7568">
        <w:rPr>
          <w:b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культуры</w:t>
      </w:r>
      <w:r w:rsidR="007A09B1">
        <w:rPr>
          <w:b w:val="0"/>
          <w:bCs w:val="0"/>
          <w:lang w:val="ru-RU"/>
        </w:rPr>
        <w:t>;</w:t>
      </w:r>
    </w:p>
    <w:p w:rsidR="00A722F2" w:rsidRPr="00A722F2" w:rsidRDefault="00A722F2" w:rsidP="00A722F2">
      <w:pPr>
        <w:pStyle w:val="32"/>
        <w:keepNext/>
        <w:keepLines/>
        <w:spacing w:after="0"/>
        <w:jc w:val="both"/>
        <w:rPr>
          <w:b w:val="0"/>
          <w:bCs w:val="0"/>
          <w:lang w:val="ru-RU"/>
        </w:rPr>
      </w:pPr>
      <w:proofErr w:type="gramStart"/>
      <w:r w:rsidRPr="00A722F2">
        <w:rPr>
          <w:b w:val="0"/>
          <w:bCs w:val="0"/>
          <w:lang w:val="ru-RU"/>
        </w:rPr>
        <w:t>музыкального искусства (вокального творчества, игры на музыкальных</w:t>
      </w:r>
      <w:proofErr w:type="gramEnd"/>
    </w:p>
    <w:p w:rsidR="00A722F2" w:rsidRPr="00A722F2" w:rsidRDefault="00A722F2" w:rsidP="00A722F2">
      <w:pPr>
        <w:pStyle w:val="32"/>
        <w:keepNext/>
        <w:keepLines/>
        <w:spacing w:after="0"/>
        <w:jc w:val="both"/>
        <w:rPr>
          <w:b w:val="0"/>
          <w:bCs w:val="0"/>
          <w:lang w:val="ru-RU"/>
        </w:rPr>
      </w:pPr>
      <w:proofErr w:type="gramStart"/>
      <w:r w:rsidRPr="00A722F2">
        <w:rPr>
          <w:b w:val="0"/>
          <w:bCs w:val="0"/>
          <w:lang w:val="ru-RU"/>
        </w:rPr>
        <w:t>инструментах</w:t>
      </w:r>
      <w:proofErr w:type="gramEnd"/>
      <w:r w:rsidRPr="00A722F2">
        <w:rPr>
          <w:b w:val="0"/>
          <w:bCs w:val="0"/>
          <w:lang w:val="ru-RU"/>
        </w:rPr>
        <w:t xml:space="preserve"> и др.)</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театрального творчества (в т.ч. актерского мастерства и др.)</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хореографического творчества</w:t>
      </w:r>
      <w:r w:rsidR="007A09B1">
        <w:rPr>
          <w:b w:val="0"/>
          <w:bCs w:val="0"/>
          <w:lang w:val="ru-RU"/>
        </w:rPr>
        <w:t>;</w:t>
      </w:r>
    </w:p>
    <w:p w:rsidR="00A722F2" w:rsidRPr="00A722F2" w:rsidRDefault="00A722F2" w:rsidP="00A722F2">
      <w:pPr>
        <w:pStyle w:val="32"/>
        <w:keepNext/>
        <w:keepLines/>
        <w:shd w:val="clear" w:color="auto" w:fill="auto"/>
        <w:spacing w:after="0"/>
        <w:jc w:val="both"/>
        <w:rPr>
          <w:b w:val="0"/>
          <w:bCs w:val="0"/>
          <w:lang w:val="ru-RU"/>
        </w:rPr>
      </w:pPr>
      <w:r w:rsidRPr="00A722F2">
        <w:rPr>
          <w:b w:val="0"/>
          <w:bCs w:val="0"/>
          <w:lang w:val="ru-RU"/>
        </w:rPr>
        <w:t>изобразительного искусства (декоративно-прикладного, изобразительного творчества и др.)</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эстетического развития</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культурной и психолого-социальной адаптации</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русского языка, иных языков народов России, иностранных языков</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информатики и компьютерной грамоты</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компьютерной графики, анимации</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здоровья и спорта</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культуры быта</w:t>
      </w:r>
      <w:r w:rsidR="007A09B1">
        <w:rPr>
          <w:b w:val="0"/>
          <w:bCs w:val="0"/>
          <w:lang w:val="ru-RU"/>
        </w:rPr>
        <w:t>;</w:t>
      </w:r>
    </w:p>
    <w:p w:rsidR="00A722F2" w:rsidRPr="00A722F2" w:rsidRDefault="00A722F2" w:rsidP="007A09B1">
      <w:pPr>
        <w:spacing w:after="30" w:line="260" w:lineRule="auto"/>
        <w:ind w:right="14" w:firstLine="0"/>
        <w:jc w:val="both"/>
        <w:rPr>
          <w:rFonts w:eastAsia="Times New Roman" w:cs="Times New Roman"/>
          <w:color w:val="FF0000"/>
          <w:szCs w:val="28"/>
          <w:lang w:val="ru-RU"/>
        </w:rPr>
      </w:pPr>
      <w:r w:rsidRPr="00A722F2">
        <w:rPr>
          <w:rFonts w:eastAsia="Times New Roman" w:cs="Times New Roman"/>
          <w:szCs w:val="28"/>
          <w:lang w:val="ru-RU"/>
        </w:rPr>
        <w:t>начинающей молодой семьи</w:t>
      </w:r>
      <w:r w:rsidR="007A09B1">
        <w:rPr>
          <w:rFonts w:eastAsia="Times New Roman" w:cs="Times New Roman"/>
          <w:szCs w:val="28"/>
          <w:lang w:val="ru-RU"/>
        </w:rPr>
        <w:t>;</w:t>
      </w:r>
      <w:r w:rsidRPr="00A722F2">
        <w:rPr>
          <w:b/>
          <w:bCs/>
          <w:lang w:val="ru-RU"/>
        </w:rPr>
        <w:t xml:space="preserve"> </w:t>
      </w:r>
    </w:p>
    <w:p w:rsidR="002C7568" w:rsidRDefault="00A722F2" w:rsidP="002C7568">
      <w:pPr>
        <w:spacing w:after="30" w:line="260" w:lineRule="auto"/>
        <w:ind w:right="14" w:firstLine="0"/>
        <w:jc w:val="both"/>
        <w:rPr>
          <w:rFonts w:eastAsia="Times New Roman" w:cs="Times New Roman"/>
          <w:szCs w:val="28"/>
          <w:lang w:val="ru-RU"/>
        </w:rPr>
      </w:pPr>
      <w:r w:rsidRPr="00A722F2">
        <w:rPr>
          <w:rFonts w:eastAsia="Times New Roman" w:cs="Times New Roman"/>
          <w:szCs w:val="28"/>
          <w:lang w:val="ru-RU"/>
        </w:rPr>
        <w:t>военно-патриотических</w:t>
      </w:r>
      <w:r w:rsidR="00AF521C">
        <w:rPr>
          <w:rFonts w:eastAsia="Times New Roman" w:cs="Times New Roman"/>
          <w:szCs w:val="28"/>
          <w:lang w:val="ru-RU"/>
        </w:rPr>
        <w:t>.</w:t>
      </w:r>
      <w:r w:rsidRPr="00A722F2">
        <w:rPr>
          <w:rFonts w:eastAsia="Times New Roman" w:cs="Times New Roman"/>
          <w:szCs w:val="28"/>
          <w:lang w:val="ru-RU"/>
        </w:rPr>
        <w:t xml:space="preserve"> </w:t>
      </w:r>
    </w:p>
    <w:p w:rsidR="002C7568" w:rsidRDefault="00A722F2" w:rsidP="00AF521C">
      <w:pPr>
        <w:spacing w:after="30" w:line="260" w:lineRule="auto"/>
        <w:ind w:right="14" w:firstLine="708"/>
        <w:jc w:val="both"/>
        <w:rPr>
          <w:lang w:val="ru-RU"/>
        </w:rPr>
      </w:pPr>
      <w:r w:rsidRPr="00A722F2">
        <w:rPr>
          <w:lang w:val="ru-RU"/>
        </w:rPr>
        <w:t>Организация работы любительских объединений, групп, клубов по интересам</w:t>
      </w:r>
      <w:r w:rsidR="007A09B1">
        <w:rPr>
          <w:lang w:val="ru-RU"/>
        </w:rPr>
        <w:t>:</w:t>
      </w:r>
    </w:p>
    <w:p w:rsidR="002C7568" w:rsidRDefault="00A722F2" w:rsidP="002C7568">
      <w:pPr>
        <w:spacing w:after="30" w:line="260" w:lineRule="auto"/>
        <w:ind w:right="14" w:firstLine="0"/>
        <w:jc w:val="both"/>
        <w:rPr>
          <w:bCs/>
          <w:lang w:val="ru-RU"/>
        </w:rPr>
      </w:pPr>
      <w:r w:rsidRPr="002C7568">
        <w:rPr>
          <w:bCs/>
          <w:lang w:val="ru-RU"/>
        </w:rPr>
        <w:t>художественных (вокальных, театральных, хореографических, вокально-инструментальных и др.)</w:t>
      </w:r>
      <w:r w:rsidR="007A09B1" w:rsidRPr="002C7568">
        <w:rPr>
          <w:bCs/>
          <w:lang w:val="ru-RU"/>
        </w:rPr>
        <w:t>;</w:t>
      </w:r>
    </w:p>
    <w:p w:rsidR="002C7568" w:rsidRDefault="00A722F2" w:rsidP="002C7568">
      <w:pPr>
        <w:spacing w:after="30" w:line="260" w:lineRule="auto"/>
        <w:ind w:right="14" w:firstLine="0"/>
        <w:jc w:val="both"/>
        <w:rPr>
          <w:bCs/>
          <w:lang w:val="ru-RU"/>
        </w:rPr>
      </w:pPr>
      <w:r w:rsidRPr="002C7568">
        <w:rPr>
          <w:bCs/>
          <w:lang w:val="ru-RU"/>
        </w:rPr>
        <w:t>декоративно-прикладных, изобразительных</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семейного отдыха</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молодежных</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ветеранов, граждан пожилого возраста</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эрудитов</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знакомств</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историко-патриотических и поисковых</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авторских (поэтов, композиторов, писателей и т.д.)</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игротек, игровых комнат, мастерских, бильярдных</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спортивно-оздоровительных</w:t>
      </w:r>
      <w:r w:rsidR="007A09B1" w:rsidRPr="002C7568">
        <w:rPr>
          <w:bCs/>
          <w:lang w:val="ru-RU"/>
        </w:rPr>
        <w:t>;</w:t>
      </w:r>
    </w:p>
    <w:p w:rsidR="002C7568" w:rsidRPr="002C7568" w:rsidRDefault="00A722F2" w:rsidP="002C7568">
      <w:pPr>
        <w:spacing w:after="30" w:line="260" w:lineRule="auto"/>
        <w:ind w:right="14" w:firstLine="0"/>
        <w:jc w:val="both"/>
        <w:rPr>
          <w:bCs/>
          <w:lang w:val="ru-RU"/>
        </w:rPr>
      </w:pPr>
      <w:r w:rsidRPr="002C7568">
        <w:rPr>
          <w:bCs/>
          <w:lang w:val="ru-RU"/>
        </w:rPr>
        <w:t>туризма</w:t>
      </w:r>
      <w:r w:rsidR="007A09B1" w:rsidRPr="002C7568">
        <w:rPr>
          <w:bCs/>
          <w:lang w:val="ru-RU"/>
        </w:rPr>
        <w:t>;</w:t>
      </w:r>
    </w:p>
    <w:p w:rsidR="00A722F2" w:rsidRPr="002C7568" w:rsidRDefault="00A722F2" w:rsidP="002C7568">
      <w:pPr>
        <w:spacing w:after="30" w:line="260" w:lineRule="auto"/>
        <w:ind w:right="14" w:firstLine="0"/>
        <w:jc w:val="both"/>
        <w:rPr>
          <w:bCs/>
          <w:lang w:val="ru-RU"/>
        </w:rPr>
      </w:pPr>
      <w:r w:rsidRPr="002C7568">
        <w:rPr>
          <w:bCs/>
          <w:lang w:val="ru-RU"/>
        </w:rPr>
        <w:t>растениеводства</w:t>
      </w:r>
      <w:r w:rsidR="007A09B1" w:rsidRPr="002C7568">
        <w:rPr>
          <w:bCs/>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lastRenderedPageBreak/>
        <w:t>рыболовов-любителей</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охотников-любителей</w:t>
      </w:r>
      <w:r w:rsidR="00AF521C">
        <w:rPr>
          <w:b w:val="0"/>
          <w:bCs w:val="0"/>
          <w:lang w:val="ru-RU"/>
        </w:rPr>
        <w:t>.</w:t>
      </w:r>
    </w:p>
    <w:p w:rsidR="00A722F2" w:rsidRPr="002C7568" w:rsidRDefault="00AF521C" w:rsidP="00AF521C">
      <w:pPr>
        <w:pStyle w:val="32"/>
        <w:keepNext/>
        <w:keepLines/>
        <w:spacing w:after="0"/>
        <w:ind w:firstLine="708"/>
        <w:jc w:val="both"/>
        <w:rPr>
          <w:b w:val="0"/>
          <w:lang w:val="ru-RU"/>
        </w:rPr>
      </w:pPr>
      <w:r>
        <w:rPr>
          <w:b w:val="0"/>
          <w:lang w:val="ru-RU"/>
        </w:rPr>
        <w:t>Услуги (</w:t>
      </w:r>
      <w:r w:rsidR="00A722F2" w:rsidRPr="002C7568">
        <w:rPr>
          <w:b w:val="0"/>
          <w:lang w:val="ru-RU"/>
        </w:rPr>
        <w:t>работы</w:t>
      </w:r>
      <w:r>
        <w:rPr>
          <w:b w:val="0"/>
          <w:lang w:val="ru-RU"/>
        </w:rPr>
        <w:t>)</w:t>
      </w:r>
      <w:r w:rsidR="00A722F2" w:rsidRPr="002C7568">
        <w:rPr>
          <w:b w:val="0"/>
          <w:lang w:val="ru-RU"/>
        </w:rPr>
        <w:t xml:space="preserve"> по организации и проведению </w:t>
      </w:r>
      <w:proofErr w:type="gramStart"/>
      <w:r w:rsidR="00A722F2" w:rsidRPr="002C7568">
        <w:rPr>
          <w:b w:val="0"/>
          <w:lang w:val="ru-RU"/>
        </w:rPr>
        <w:t>различных</w:t>
      </w:r>
      <w:proofErr w:type="gramEnd"/>
      <w:r w:rsidR="00A722F2" w:rsidRPr="002C7568">
        <w:rPr>
          <w:b w:val="0"/>
          <w:lang w:val="ru-RU"/>
        </w:rPr>
        <w:t xml:space="preserve"> по форме и</w:t>
      </w:r>
    </w:p>
    <w:p w:rsidR="00A722F2" w:rsidRPr="002C7568" w:rsidRDefault="00A722F2" w:rsidP="00A722F2">
      <w:pPr>
        <w:pStyle w:val="32"/>
        <w:keepNext/>
        <w:keepLines/>
        <w:spacing w:after="0"/>
        <w:jc w:val="both"/>
        <w:rPr>
          <w:b w:val="0"/>
          <w:bCs w:val="0"/>
          <w:lang w:val="ru-RU"/>
        </w:rPr>
      </w:pPr>
      <w:r w:rsidRPr="002C7568">
        <w:rPr>
          <w:b w:val="0"/>
          <w:lang w:val="ru-RU"/>
        </w:rPr>
        <w:t>тематике культурно-массовых мероприятий</w:t>
      </w:r>
      <w:r w:rsidR="007A09B1" w:rsidRPr="002C7568">
        <w:rPr>
          <w:b w:val="0"/>
          <w:lang w:val="ru-RU"/>
        </w:rPr>
        <w:t>:</w:t>
      </w:r>
    </w:p>
    <w:p w:rsidR="00A722F2" w:rsidRPr="00A722F2" w:rsidRDefault="00A722F2" w:rsidP="00A722F2">
      <w:pPr>
        <w:pStyle w:val="32"/>
        <w:keepNext/>
        <w:keepLines/>
        <w:spacing w:after="0"/>
        <w:jc w:val="both"/>
        <w:rPr>
          <w:b w:val="0"/>
          <w:bCs w:val="0"/>
          <w:lang w:val="ru-RU"/>
        </w:rPr>
      </w:pPr>
      <w:proofErr w:type="gramStart"/>
      <w:r w:rsidRPr="00A722F2">
        <w:rPr>
          <w:b w:val="0"/>
          <w:bCs w:val="0"/>
          <w:lang w:val="ru-RU"/>
        </w:rPr>
        <w:t>вечеров (отдыха, чествования, кино, тематических, выпускных</w:t>
      </w:r>
      <w:r w:rsidR="007A09B1">
        <w:rPr>
          <w:b w:val="0"/>
          <w:bCs w:val="0"/>
          <w:lang w:val="ru-RU"/>
        </w:rPr>
        <w:t xml:space="preserve"> </w:t>
      </w:r>
      <w:r w:rsidRPr="00A722F2">
        <w:rPr>
          <w:b w:val="0"/>
          <w:bCs w:val="0"/>
          <w:lang w:val="ru-RU"/>
        </w:rPr>
        <w:t>танцевальных вечеров, дискотек, балов, карнавалов, детских утренников,</w:t>
      </w:r>
      <w:r w:rsidR="007A09B1">
        <w:rPr>
          <w:b w:val="0"/>
          <w:bCs w:val="0"/>
          <w:lang w:val="ru-RU"/>
        </w:rPr>
        <w:t xml:space="preserve"> </w:t>
      </w:r>
      <w:r w:rsidRPr="00A722F2">
        <w:rPr>
          <w:b w:val="0"/>
          <w:bCs w:val="0"/>
          <w:lang w:val="ru-RU"/>
        </w:rPr>
        <w:t>игровых и других культурно-развлекательных программ)</w:t>
      </w:r>
      <w:r w:rsidR="007A09B1">
        <w:rPr>
          <w:b w:val="0"/>
          <w:bCs w:val="0"/>
          <w:lang w:val="ru-RU"/>
        </w:rPr>
        <w:t>;</w:t>
      </w:r>
      <w:proofErr w:type="gramEnd"/>
    </w:p>
    <w:p w:rsidR="00A722F2" w:rsidRPr="00A722F2" w:rsidRDefault="002C7568" w:rsidP="00A722F2">
      <w:pPr>
        <w:pStyle w:val="32"/>
        <w:keepNext/>
        <w:keepLines/>
        <w:spacing w:after="0"/>
        <w:jc w:val="both"/>
        <w:rPr>
          <w:b w:val="0"/>
          <w:bCs w:val="0"/>
          <w:lang w:val="ru-RU"/>
        </w:rPr>
      </w:pPr>
      <w:r>
        <w:rPr>
          <w:b w:val="0"/>
          <w:bCs w:val="0"/>
          <w:lang w:val="ru-RU"/>
        </w:rPr>
        <w:t xml:space="preserve">праздников </w:t>
      </w:r>
      <w:r w:rsidR="00A722F2" w:rsidRPr="00A722F2">
        <w:rPr>
          <w:b w:val="0"/>
          <w:bCs w:val="0"/>
          <w:lang w:val="ru-RU"/>
        </w:rPr>
        <w:t>(национальных, государственных, традиционных,</w:t>
      </w:r>
      <w:r w:rsidR="007A09B1">
        <w:rPr>
          <w:b w:val="0"/>
          <w:bCs w:val="0"/>
          <w:lang w:val="ru-RU"/>
        </w:rPr>
        <w:t xml:space="preserve"> </w:t>
      </w:r>
      <w:r w:rsidR="00A722F2" w:rsidRPr="00A722F2">
        <w:rPr>
          <w:b w:val="0"/>
          <w:bCs w:val="0"/>
          <w:lang w:val="ru-RU"/>
        </w:rPr>
        <w:t>профессиональных и др.)</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игровых программ</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шоу-программ</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обрядов и ритуалов в соответствии с местными обычаями и традициями</w:t>
      </w:r>
    </w:p>
    <w:p w:rsidR="00A722F2" w:rsidRPr="00A722F2" w:rsidRDefault="00A722F2" w:rsidP="00A722F2">
      <w:pPr>
        <w:pStyle w:val="32"/>
        <w:keepNext/>
        <w:keepLines/>
        <w:spacing w:after="0"/>
        <w:jc w:val="both"/>
        <w:rPr>
          <w:b w:val="0"/>
          <w:bCs w:val="0"/>
          <w:lang w:val="ru-RU"/>
        </w:rPr>
      </w:pPr>
      <w:r w:rsidRPr="00A722F2">
        <w:rPr>
          <w:b w:val="0"/>
          <w:bCs w:val="0"/>
          <w:lang w:val="ru-RU"/>
        </w:rPr>
        <w:t>(гражданских, национальных, семейных обрядов и др.)</w:t>
      </w:r>
      <w:r w:rsidR="007A09B1">
        <w:rPr>
          <w:b w:val="0"/>
          <w:bCs w:val="0"/>
          <w:lang w:val="ru-RU"/>
        </w:rPr>
        <w:t>;</w:t>
      </w:r>
    </w:p>
    <w:p w:rsidR="00A722F2" w:rsidRPr="00A722F2" w:rsidRDefault="007A09B1" w:rsidP="00A722F2">
      <w:pPr>
        <w:pStyle w:val="32"/>
        <w:keepNext/>
        <w:keepLines/>
        <w:spacing w:after="0"/>
        <w:jc w:val="both"/>
        <w:rPr>
          <w:b w:val="0"/>
          <w:bCs w:val="0"/>
          <w:lang w:val="ru-RU"/>
        </w:rPr>
      </w:pPr>
      <w:r>
        <w:rPr>
          <w:b w:val="0"/>
          <w:bCs w:val="0"/>
          <w:lang w:val="ru-RU"/>
        </w:rPr>
        <w:t>ф</w:t>
      </w:r>
      <w:r w:rsidR="00A722F2" w:rsidRPr="00A722F2">
        <w:rPr>
          <w:b w:val="0"/>
          <w:bCs w:val="0"/>
          <w:lang w:val="ru-RU"/>
        </w:rPr>
        <w:t>естивалей</w:t>
      </w:r>
      <w:r>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концертов</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конкурсов, смотров, викторин</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выставок</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ярмарок</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лотерей</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корпоративных мероприятий</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карнавалов</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шествий</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аукционов</w:t>
      </w:r>
      <w:r w:rsidR="007A09B1">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народных гуляний</w:t>
      </w:r>
      <w:r w:rsidR="007A09B1">
        <w:rPr>
          <w:b w:val="0"/>
          <w:bCs w:val="0"/>
          <w:lang w:val="ru-RU"/>
        </w:rPr>
        <w:t>;</w:t>
      </w:r>
    </w:p>
    <w:p w:rsidR="00A722F2" w:rsidRPr="00A722F2" w:rsidRDefault="00A722F2" w:rsidP="007B7C8E">
      <w:pPr>
        <w:pStyle w:val="32"/>
        <w:keepNext/>
        <w:keepLines/>
        <w:shd w:val="clear" w:color="auto" w:fill="auto"/>
        <w:spacing w:after="0"/>
        <w:jc w:val="both"/>
        <w:rPr>
          <w:b w:val="0"/>
          <w:bCs w:val="0"/>
          <w:lang w:val="ru-RU"/>
        </w:rPr>
      </w:pPr>
      <w:r w:rsidRPr="00A722F2">
        <w:rPr>
          <w:b w:val="0"/>
          <w:bCs w:val="0"/>
          <w:lang w:val="ru-RU"/>
        </w:rPr>
        <w:t>спортивно-оздоровительных мероприятий</w:t>
      </w:r>
      <w:r w:rsidR="007A09B1">
        <w:rPr>
          <w:b w:val="0"/>
          <w:bCs w:val="0"/>
          <w:lang w:val="ru-RU"/>
        </w:rPr>
        <w:t>;</w:t>
      </w:r>
    </w:p>
    <w:p w:rsidR="00A722F2" w:rsidRPr="007B7C8E" w:rsidRDefault="00A722F2" w:rsidP="007B7C8E">
      <w:pPr>
        <w:pStyle w:val="32"/>
        <w:keepNext/>
        <w:keepLines/>
        <w:shd w:val="clear" w:color="auto" w:fill="auto"/>
        <w:spacing w:after="0"/>
        <w:jc w:val="both"/>
        <w:rPr>
          <w:b w:val="0"/>
          <w:bCs w:val="0"/>
          <w:lang w:val="ru-RU"/>
        </w:rPr>
      </w:pPr>
      <w:proofErr w:type="gramStart"/>
      <w:r w:rsidRPr="007B7C8E">
        <w:rPr>
          <w:b w:val="0"/>
          <w:bCs w:val="0"/>
          <w:lang w:val="ru-RU"/>
        </w:rPr>
        <w:t xml:space="preserve">прокат </w:t>
      </w:r>
      <w:r w:rsidR="008D55AB" w:rsidRPr="007B7C8E">
        <w:rPr>
          <w:b w:val="0"/>
          <w:bCs w:val="0"/>
          <w:lang w:val="ru-RU"/>
        </w:rPr>
        <w:t>видеофильмов</w:t>
      </w:r>
      <w:r w:rsidR="00451C09" w:rsidRPr="007B7C8E">
        <w:rPr>
          <w:b w:val="0"/>
          <w:bCs w:val="0"/>
          <w:lang w:val="ru-RU"/>
        </w:rPr>
        <w:t xml:space="preserve"> </w:t>
      </w:r>
      <w:r w:rsidRPr="007B7C8E">
        <w:rPr>
          <w:b w:val="0"/>
          <w:bCs w:val="0"/>
          <w:lang w:val="ru-RU"/>
        </w:rPr>
        <w:t>(коллективные посещения, школьные и студенческие</w:t>
      </w:r>
      <w:proofErr w:type="gramEnd"/>
    </w:p>
    <w:p w:rsidR="00A722F2" w:rsidRPr="00A722F2" w:rsidRDefault="007B7C8E" w:rsidP="007B7C8E">
      <w:pPr>
        <w:pStyle w:val="32"/>
        <w:keepNext/>
        <w:keepLines/>
        <w:shd w:val="clear" w:color="auto" w:fill="auto"/>
        <w:spacing w:after="0"/>
        <w:jc w:val="both"/>
        <w:rPr>
          <w:b w:val="0"/>
          <w:bCs w:val="0"/>
          <w:color w:val="FF0000"/>
          <w:lang w:val="ru-RU"/>
        </w:rPr>
      </w:pPr>
      <w:r w:rsidRPr="007B7C8E">
        <w:rPr>
          <w:b w:val="0"/>
          <w:bCs w:val="0"/>
          <w:lang w:val="ru-RU"/>
        </w:rPr>
        <w:t>коллективы);</w:t>
      </w:r>
      <w:r w:rsidR="00A722F2" w:rsidRPr="00A722F2">
        <w:rPr>
          <w:b w:val="0"/>
          <w:bCs w:val="0"/>
          <w:lang w:val="ru-RU"/>
        </w:rPr>
        <w:t xml:space="preserve"> </w:t>
      </w:r>
    </w:p>
    <w:p w:rsidR="00A722F2" w:rsidRPr="00A722F2" w:rsidRDefault="00A722F2" w:rsidP="00A722F2">
      <w:pPr>
        <w:pStyle w:val="32"/>
        <w:keepNext/>
        <w:keepLines/>
        <w:spacing w:after="0"/>
        <w:jc w:val="both"/>
        <w:rPr>
          <w:b w:val="0"/>
          <w:bCs w:val="0"/>
          <w:lang w:val="ru-RU"/>
        </w:rPr>
      </w:pPr>
      <w:r w:rsidRPr="00A722F2">
        <w:rPr>
          <w:b w:val="0"/>
          <w:bCs w:val="0"/>
          <w:lang w:val="ru-RU"/>
        </w:rPr>
        <w:t>театрализованных представлений</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благотворительных акций</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спектаклей</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демонстраций кинофильмов, видеопрограмм</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фейерверков</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организация работы игровых комнат для детей (с воспитателем на время</w:t>
      </w:r>
      <w:r w:rsidR="00E269BD">
        <w:rPr>
          <w:b w:val="0"/>
          <w:bCs w:val="0"/>
          <w:lang w:val="ru-RU"/>
        </w:rPr>
        <w:t xml:space="preserve"> </w:t>
      </w:r>
      <w:r w:rsidRPr="00A722F2">
        <w:rPr>
          <w:b w:val="0"/>
          <w:bCs w:val="0"/>
          <w:lang w:val="ru-RU"/>
        </w:rPr>
        <w:t>проведения мероприятий для взрослых)</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протокольных мероприятий (торжественные приемы и др.)</w:t>
      </w:r>
    </w:p>
    <w:p w:rsidR="00A722F2" w:rsidRPr="002C7568" w:rsidRDefault="00AF521C" w:rsidP="00AF521C">
      <w:pPr>
        <w:pStyle w:val="32"/>
        <w:keepNext/>
        <w:keepLines/>
        <w:spacing w:after="0"/>
        <w:ind w:firstLine="708"/>
        <w:jc w:val="both"/>
        <w:rPr>
          <w:b w:val="0"/>
          <w:lang w:val="ru-RU"/>
        </w:rPr>
      </w:pPr>
      <w:r>
        <w:rPr>
          <w:b w:val="0"/>
          <w:lang w:val="ru-RU"/>
        </w:rPr>
        <w:t>Услуги (</w:t>
      </w:r>
      <w:r w:rsidR="00A722F2" w:rsidRPr="002C7568">
        <w:rPr>
          <w:b w:val="0"/>
          <w:lang w:val="ru-RU"/>
        </w:rPr>
        <w:t>работы</w:t>
      </w:r>
      <w:r>
        <w:rPr>
          <w:b w:val="0"/>
          <w:lang w:val="ru-RU"/>
        </w:rPr>
        <w:t>)</w:t>
      </w:r>
      <w:r w:rsidR="00A722F2" w:rsidRPr="002C7568">
        <w:rPr>
          <w:b w:val="0"/>
          <w:lang w:val="ru-RU"/>
        </w:rPr>
        <w:t xml:space="preserve"> по организации и проведению различных информационно-просветительских мероприятий</w:t>
      </w:r>
      <w:r w:rsidR="00E269BD" w:rsidRPr="002C7568">
        <w:rPr>
          <w:b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литературно-музыкальных гостиных</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встреч с деятелями культуры, науки, литературы</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форумов, конференций, симпозиумов, съездов</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круглых столов, семинаров, мастер-классов</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лекционных мероприятий</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презентаций</w:t>
      </w:r>
      <w:r w:rsidR="00E269BD">
        <w:rPr>
          <w:b w:val="0"/>
          <w:bCs w:val="0"/>
          <w:lang w:val="ru-RU"/>
        </w:rPr>
        <w:t>;</w:t>
      </w:r>
    </w:p>
    <w:p w:rsidR="00C51740" w:rsidRDefault="00A722F2" w:rsidP="00A722F2">
      <w:pPr>
        <w:pStyle w:val="32"/>
        <w:keepNext/>
        <w:keepLines/>
        <w:spacing w:after="0"/>
        <w:jc w:val="both"/>
        <w:rPr>
          <w:b w:val="0"/>
          <w:bCs w:val="0"/>
          <w:lang w:val="ru-RU"/>
        </w:rPr>
      </w:pPr>
      <w:r w:rsidRPr="002C7568">
        <w:rPr>
          <w:b w:val="0"/>
          <w:lang w:val="ru-RU"/>
        </w:rPr>
        <w:t xml:space="preserve">Услуги/работы по выездному культурному обслуживанию </w:t>
      </w:r>
      <w:proofErr w:type="gramStart"/>
      <w:r w:rsidRPr="002C7568">
        <w:rPr>
          <w:b w:val="0"/>
          <w:lang w:val="ru-RU"/>
        </w:rPr>
        <w:t>отдельных</w:t>
      </w:r>
      <w:proofErr w:type="gramEnd"/>
    </w:p>
    <w:p w:rsidR="00A722F2" w:rsidRPr="00C51740" w:rsidRDefault="00A722F2" w:rsidP="00A722F2">
      <w:pPr>
        <w:pStyle w:val="32"/>
        <w:keepNext/>
        <w:keepLines/>
        <w:spacing w:after="0"/>
        <w:jc w:val="both"/>
        <w:rPr>
          <w:b w:val="0"/>
          <w:bCs w:val="0"/>
          <w:lang w:val="ru-RU"/>
        </w:rPr>
      </w:pPr>
      <w:proofErr w:type="gramStart"/>
      <w:r w:rsidRPr="002C7568">
        <w:rPr>
          <w:b w:val="0"/>
          <w:lang w:val="ru-RU"/>
        </w:rPr>
        <w:lastRenderedPageBreak/>
        <w:t>граждан (граждан с ограниченными возможностями, пожилых граждан,</w:t>
      </w:r>
      <w:proofErr w:type="gramEnd"/>
    </w:p>
    <w:p w:rsidR="00A722F2" w:rsidRPr="002C7568" w:rsidRDefault="00A722F2" w:rsidP="00A722F2">
      <w:pPr>
        <w:pStyle w:val="32"/>
        <w:keepNext/>
        <w:keepLines/>
        <w:spacing w:after="0"/>
        <w:jc w:val="both"/>
        <w:rPr>
          <w:b w:val="0"/>
          <w:lang w:val="ru-RU"/>
        </w:rPr>
      </w:pPr>
      <w:r w:rsidRPr="002C7568">
        <w:rPr>
          <w:b w:val="0"/>
          <w:lang w:val="ru-RU"/>
        </w:rPr>
        <w:t>жителей</w:t>
      </w:r>
      <w:r w:rsidR="002C7568">
        <w:rPr>
          <w:b w:val="0"/>
          <w:lang w:val="ru-RU"/>
        </w:rPr>
        <w:t xml:space="preserve"> отдаленных населенных пунктов </w:t>
      </w:r>
      <w:r w:rsidRPr="002C7568">
        <w:rPr>
          <w:b w:val="0"/>
          <w:lang w:val="ru-RU"/>
        </w:rPr>
        <w:t>и др.)</w:t>
      </w:r>
      <w:r w:rsidR="00AF521C">
        <w:rPr>
          <w:b w:val="0"/>
          <w:lang w:val="ru-RU"/>
        </w:rPr>
        <w:t>.</w:t>
      </w:r>
    </w:p>
    <w:p w:rsidR="00A722F2" w:rsidRPr="002C7568" w:rsidRDefault="00AF521C" w:rsidP="00AF521C">
      <w:pPr>
        <w:pStyle w:val="32"/>
        <w:keepNext/>
        <w:keepLines/>
        <w:spacing w:after="0"/>
        <w:ind w:firstLine="708"/>
        <w:jc w:val="both"/>
        <w:rPr>
          <w:b w:val="0"/>
          <w:lang w:val="ru-RU"/>
        </w:rPr>
      </w:pPr>
      <w:r>
        <w:rPr>
          <w:b w:val="0"/>
          <w:lang w:val="ru-RU"/>
        </w:rPr>
        <w:t>Услуги (</w:t>
      </w:r>
      <w:r w:rsidR="00A722F2" w:rsidRPr="002C7568">
        <w:rPr>
          <w:b w:val="0"/>
          <w:lang w:val="ru-RU"/>
        </w:rPr>
        <w:t>работы</w:t>
      </w:r>
      <w:r>
        <w:rPr>
          <w:b w:val="0"/>
          <w:lang w:val="ru-RU"/>
        </w:rPr>
        <w:t>)</w:t>
      </w:r>
      <w:r w:rsidR="00A722F2" w:rsidRPr="002C7568">
        <w:rPr>
          <w:b w:val="0"/>
          <w:lang w:val="ru-RU"/>
        </w:rPr>
        <w:t xml:space="preserve"> по организации работы отдыха детей в летнее время</w:t>
      </w:r>
      <w:r>
        <w:rPr>
          <w:b w:val="0"/>
          <w:lang w:val="ru-RU"/>
        </w:rPr>
        <w:t>.</w:t>
      </w:r>
    </w:p>
    <w:p w:rsidR="00A722F2" w:rsidRPr="002C7568" w:rsidRDefault="00AF521C" w:rsidP="00AF521C">
      <w:pPr>
        <w:pStyle w:val="32"/>
        <w:keepNext/>
        <w:keepLines/>
        <w:spacing w:after="0"/>
        <w:ind w:firstLine="708"/>
        <w:jc w:val="both"/>
        <w:rPr>
          <w:b w:val="0"/>
          <w:lang w:val="ru-RU"/>
        </w:rPr>
      </w:pPr>
      <w:r>
        <w:rPr>
          <w:b w:val="0"/>
          <w:lang w:val="ru-RU"/>
        </w:rPr>
        <w:t>Услуги (</w:t>
      </w:r>
      <w:r w:rsidR="00A722F2" w:rsidRPr="002C7568">
        <w:rPr>
          <w:b w:val="0"/>
          <w:lang w:val="ru-RU"/>
        </w:rPr>
        <w:t>работы</w:t>
      </w:r>
      <w:r>
        <w:rPr>
          <w:b w:val="0"/>
          <w:lang w:val="ru-RU"/>
        </w:rPr>
        <w:t>)</w:t>
      </w:r>
      <w:r w:rsidR="00A722F2" w:rsidRPr="002C7568">
        <w:rPr>
          <w:b w:val="0"/>
          <w:lang w:val="ru-RU"/>
        </w:rPr>
        <w:t xml:space="preserve"> по формированию и предоставлению в пользование</w:t>
      </w:r>
      <w:r w:rsidR="002C7568" w:rsidRPr="002C7568">
        <w:rPr>
          <w:b w:val="0"/>
          <w:lang w:val="ru-RU"/>
        </w:rPr>
        <w:t xml:space="preserve"> </w:t>
      </w:r>
      <w:r w:rsidR="00A722F2" w:rsidRPr="002C7568">
        <w:rPr>
          <w:b w:val="0"/>
          <w:lang w:val="ru-RU"/>
        </w:rPr>
        <w:t>банков данных, фонотек, видеотек, фотоматериалов и др. материалов</w:t>
      </w:r>
      <w:r w:rsidR="00E269BD" w:rsidRPr="002C7568">
        <w:rPr>
          <w:b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формирование и пополнение банков данных, фонотек, видеотек, фотоматериалов и др. материалов</w:t>
      </w:r>
      <w:r w:rsidR="00E269BD">
        <w:rPr>
          <w:b w:val="0"/>
          <w:bCs w:val="0"/>
          <w:lang w:val="ru-RU"/>
        </w:rPr>
        <w:t>;</w:t>
      </w:r>
    </w:p>
    <w:p w:rsidR="00A722F2" w:rsidRPr="00A722F2" w:rsidRDefault="00A722F2" w:rsidP="00A722F2">
      <w:pPr>
        <w:pStyle w:val="32"/>
        <w:keepNext/>
        <w:keepLines/>
        <w:spacing w:after="0"/>
        <w:jc w:val="both"/>
        <w:rPr>
          <w:b w:val="0"/>
          <w:bCs w:val="0"/>
          <w:lang w:val="ru-RU"/>
        </w:rPr>
      </w:pPr>
      <w:r w:rsidRPr="00A722F2">
        <w:rPr>
          <w:b w:val="0"/>
          <w:bCs w:val="0"/>
          <w:lang w:val="ru-RU"/>
        </w:rPr>
        <w:t>предоставление в пользование б</w:t>
      </w:r>
      <w:r w:rsidR="00E269BD">
        <w:rPr>
          <w:b w:val="0"/>
          <w:bCs w:val="0"/>
          <w:lang w:val="ru-RU"/>
        </w:rPr>
        <w:t>анков данных, фонотек, видеотек;</w:t>
      </w:r>
    </w:p>
    <w:p w:rsidR="00A722F2" w:rsidRPr="00A722F2" w:rsidRDefault="00A722F2" w:rsidP="00A722F2">
      <w:pPr>
        <w:pStyle w:val="32"/>
        <w:keepNext/>
        <w:keepLines/>
        <w:spacing w:after="0"/>
        <w:jc w:val="both"/>
        <w:rPr>
          <w:b w:val="0"/>
          <w:bCs w:val="0"/>
          <w:lang w:val="ru-RU"/>
        </w:rPr>
      </w:pPr>
      <w:r w:rsidRPr="00A722F2">
        <w:rPr>
          <w:b w:val="0"/>
          <w:bCs w:val="0"/>
          <w:lang w:val="ru-RU"/>
        </w:rPr>
        <w:t>фотоматериалов и др. материалов</w:t>
      </w:r>
      <w:r w:rsidR="00AF521C">
        <w:rPr>
          <w:b w:val="0"/>
          <w:bCs w:val="0"/>
          <w:lang w:val="ru-RU"/>
        </w:rPr>
        <w:t>.</w:t>
      </w:r>
    </w:p>
    <w:p w:rsidR="00A722F2" w:rsidRPr="00A722F2" w:rsidRDefault="00AF521C" w:rsidP="00AF521C">
      <w:pPr>
        <w:pStyle w:val="32"/>
        <w:keepNext/>
        <w:keepLines/>
        <w:spacing w:after="0"/>
        <w:ind w:firstLine="708"/>
        <w:jc w:val="both"/>
        <w:rPr>
          <w:lang w:val="ru-RU"/>
        </w:rPr>
      </w:pPr>
      <w:r>
        <w:rPr>
          <w:b w:val="0"/>
          <w:lang w:val="ru-RU"/>
        </w:rPr>
        <w:t>Услуги (</w:t>
      </w:r>
      <w:r w:rsidR="00A722F2" w:rsidRPr="002C7568">
        <w:rPr>
          <w:b w:val="0"/>
          <w:lang w:val="ru-RU"/>
        </w:rPr>
        <w:t>работы</w:t>
      </w:r>
      <w:r>
        <w:rPr>
          <w:b w:val="0"/>
          <w:lang w:val="ru-RU"/>
        </w:rPr>
        <w:t>)</w:t>
      </w:r>
      <w:r w:rsidR="00A722F2" w:rsidRPr="002C7568">
        <w:rPr>
          <w:b w:val="0"/>
          <w:lang w:val="ru-RU"/>
        </w:rPr>
        <w:t xml:space="preserve"> по изготовлению сценических костюмов</w:t>
      </w:r>
      <w:r w:rsidR="002C7568">
        <w:rPr>
          <w:b w:val="0"/>
          <w:lang w:val="ru-RU"/>
        </w:rPr>
        <w:t xml:space="preserve">, </w:t>
      </w:r>
      <w:r w:rsidR="00A722F2" w:rsidRPr="002C7568">
        <w:rPr>
          <w:b w:val="0"/>
          <w:lang w:val="ru-RU"/>
        </w:rPr>
        <w:t>реквизита, бутафории, париков для спектаклей, театрализованных</w:t>
      </w:r>
      <w:r w:rsidR="002C7568">
        <w:rPr>
          <w:b w:val="0"/>
          <w:lang w:val="ru-RU"/>
        </w:rPr>
        <w:t xml:space="preserve"> </w:t>
      </w:r>
      <w:r w:rsidR="00A722F2" w:rsidRPr="002C7568">
        <w:rPr>
          <w:b w:val="0"/>
          <w:lang w:val="ru-RU"/>
        </w:rPr>
        <w:t>представлений и других массовых мероприятий</w:t>
      </w:r>
      <w:r>
        <w:rPr>
          <w:b w:val="0"/>
          <w:lang w:val="ru-RU"/>
        </w:rPr>
        <w:t>.</w:t>
      </w:r>
    </w:p>
    <w:p w:rsidR="00AF521C" w:rsidRDefault="00AF521C" w:rsidP="00A722F2">
      <w:pPr>
        <w:pStyle w:val="12"/>
        <w:tabs>
          <w:tab w:val="left" w:pos="271"/>
        </w:tabs>
        <w:ind w:firstLine="0"/>
        <w:jc w:val="both"/>
        <w:rPr>
          <w:b/>
          <w:bCs/>
          <w:lang w:val="ru-RU"/>
        </w:rPr>
      </w:pPr>
      <w:r>
        <w:rPr>
          <w:bCs/>
          <w:lang w:val="ru-RU"/>
        </w:rPr>
        <w:tab/>
      </w:r>
      <w:r>
        <w:rPr>
          <w:bCs/>
          <w:lang w:val="ru-RU"/>
        </w:rPr>
        <w:tab/>
      </w:r>
      <w:r w:rsidR="002C7568">
        <w:rPr>
          <w:bCs/>
          <w:lang w:val="ru-RU"/>
        </w:rPr>
        <w:t>Услуги</w:t>
      </w:r>
      <w:r>
        <w:rPr>
          <w:bCs/>
          <w:lang w:val="ru-RU"/>
        </w:rPr>
        <w:t xml:space="preserve"> (</w:t>
      </w:r>
      <w:r w:rsidR="00A722F2" w:rsidRPr="002C7568">
        <w:rPr>
          <w:bCs/>
          <w:lang w:val="ru-RU"/>
        </w:rPr>
        <w:t>работы</w:t>
      </w:r>
      <w:r>
        <w:rPr>
          <w:bCs/>
          <w:lang w:val="ru-RU"/>
        </w:rPr>
        <w:t>)</w:t>
      </w:r>
      <w:r w:rsidR="00A722F2" w:rsidRPr="002C7568">
        <w:rPr>
          <w:bCs/>
          <w:lang w:val="ru-RU"/>
        </w:rPr>
        <w:t xml:space="preserve"> по изготовлению декораций для спектаклей, театрализованных представлений и других массовых мероприятий</w:t>
      </w:r>
      <w:r>
        <w:rPr>
          <w:bCs/>
          <w:lang w:val="ru-RU"/>
        </w:rPr>
        <w:t>.</w:t>
      </w:r>
    </w:p>
    <w:p w:rsidR="00A722F2" w:rsidRPr="00A722F2" w:rsidRDefault="00AF521C" w:rsidP="00A722F2">
      <w:pPr>
        <w:pStyle w:val="12"/>
        <w:tabs>
          <w:tab w:val="left" w:pos="271"/>
        </w:tabs>
        <w:ind w:firstLine="0"/>
        <w:jc w:val="both"/>
        <w:rPr>
          <w:b/>
          <w:bCs/>
          <w:lang w:val="ru-RU"/>
        </w:rPr>
      </w:pPr>
      <w:r>
        <w:rPr>
          <w:b/>
          <w:bCs/>
          <w:lang w:val="ru-RU"/>
        </w:rPr>
        <w:tab/>
      </w:r>
      <w:r>
        <w:rPr>
          <w:b/>
          <w:bCs/>
          <w:lang w:val="ru-RU"/>
        </w:rPr>
        <w:tab/>
      </w:r>
      <w:r w:rsidR="00A722F2" w:rsidRPr="004D0B72">
        <w:rPr>
          <w:bCs/>
          <w:lang w:val="ru-RU"/>
        </w:rPr>
        <w:t>Консультативные услуги и научно-исследовательские работы в культурной сфере</w:t>
      </w:r>
      <w:r w:rsidR="00E269BD" w:rsidRPr="004D0B72">
        <w:rPr>
          <w:bCs/>
          <w:lang w:val="ru-RU"/>
        </w:rPr>
        <w:t>:</w:t>
      </w:r>
    </w:p>
    <w:p w:rsidR="00A722F2" w:rsidRPr="00A722F2" w:rsidRDefault="00A722F2" w:rsidP="00A722F2">
      <w:pPr>
        <w:pStyle w:val="12"/>
        <w:tabs>
          <w:tab w:val="left" w:pos="271"/>
        </w:tabs>
        <w:ind w:firstLine="0"/>
        <w:jc w:val="both"/>
        <w:rPr>
          <w:b/>
          <w:bCs/>
          <w:lang w:val="ru-RU"/>
        </w:rPr>
      </w:pPr>
      <w:r w:rsidRPr="00A722F2">
        <w:rPr>
          <w:lang w:val="ru-RU"/>
        </w:rPr>
        <w:t>предоставление консультаций, научных справок населению/организациям (с</w:t>
      </w:r>
      <w:r w:rsidRPr="00A722F2">
        <w:rPr>
          <w:b/>
          <w:bCs/>
          <w:lang w:val="ru-RU"/>
        </w:rPr>
        <w:t xml:space="preserve"> </w:t>
      </w:r>
      <w:r w:rsidRPr="00A722F2">
        <w:rPr>
          <w:lang w:val="ru-RU"/>
        </w:rPr>
        <w:t>привлечением специалистов)</w:t>
      </w:r>
      <w:r w:rsidR="00E269BD">
        <w:rPr>
          <w:lang w:val="ru-RU"/>
        </w:rPr>
        <w:t>;</w:t>
      </w:r>
    </w:p>
    <w:p w:rsidR="00A722F2" w:rsidRPr="00A722F2" w:rsidRDefault="00A722F2" w:rsidP="00A722F2">
      <w:pPr>
        <w:pStyle w:val="12"/>
        <w:tabs>
          <w:tab w:val="left" w:pos="271"/>
        </w:tabs>
        <w:ind w:firstLine="0"/>
        <w:jc w:val="both"/>
        <w:rPr>
          <w:b/>
          <w:bCs/>
          <w:lang w:val="ru-RU"/>
        </w:rPr>
      </w:pPr>
      <w:r w:rsidRPr="00A722F2">
        <w:rPr>
          <w:lang w:val="ru-RU"/>
        </w:rPr>
        <w:t>выявление общественного мнения</w:t>
      </w:r>
      <w:r w:rsidR="00E269BD">
        <w:rPr>
          <w:lang w:val="ru-RU"/>
        </w:rPr>
        <w:t>;</w:t>
      </w:r>
    </w:p>
    <w:p w:rsidR="00A722F2" w:rsidRPr="00A722F2" w:rsidRDefault="00A722F2" w:rsidP="00A722F2">
      <w:pPr>
        <w:pStyle w:val="12"/>
        <w:tabs>
          <w:tab w:val="left" w:pos="271"/>
        </w:tabs>
        <w:ind w:firstLine="0"/>
        <w:rPr>
          <w:lang w:val="ru-RU"/>
        </w:rPr>
      </w:pPr>
      <w:r w:rsidRPr="00A722F2">
        <w:rPr>
          <w:lang w:val="ru-RU"/>
        </w:rPr>
        <w:t xml:space="preserve">разработка методических материалов по различным аспектам </w:t>
      </w:r>
      <w:proofErr w:type="gramStart"/>
      <w:r w:rsidRPr="00A722F2">
        <w:rPr>
          <w:lang w:val="ru-RU"/>
        </w:rPr>
        <w:t>культурной</w:t>
      </w:r>
      <w:proofErr w:type="gramEnd"/>
    </w:p>
    <w:p w:rsidR="00A722F2" w:rsidRPr="00A722F2" w:rsidRDefault="00A722F2" w:rsidP="00A722F2">
      <w:pPr>
        <w:pStyle w:val="12"/>
        <w:tabs>
          <w:tab w:val="left" w:pos="271"/>
        </w:tabs>
        <w:ind w:firstLine="0"/>
        <w:rPr>
          <w:lang w:val="ru-RU"/>
        </w:rPr>
      </w:pPr>
      <w:r w:rsidRPr="00A722F2">
        <w:rPr>
          <w:lang w:val="ru-RU"/>
        </w:rPr>
        <w:t>деятельности.</w:t>
      </w:r>
    </w:p>
    <w:p w:rsidR="00A722F2" w:rsidRPr="004D0B72" w:rsidRDefault="00AF521C" w:rsidP="00A722F2">
      <w:pPr>
        <w:pStyle w:val="12"/>
        <w:tabs>
          <w:tab w:val="left" w:pos="271"/>
        </w:tabs>
        <w:ind w:firstLine="0"/>
        <w:rPr>
          <w:bCs/>
          <w:lang w:val="ru-RU"/>
        </w:rPr>
      </w:pPr>
      <w:r>
        <w:rPr>
          <w:bCs/>
          <w:lang w:val="ru-RU"/>
        </w:rPr>
        <w:tab/>
      </w:r>
      <w:r>
        <w:rPr>
          <w:bCs/>
          <w:lang w:val="ru-RU"/>
        </w:rPr>
        <w:tab/>
      </w:r>
      <w:r w:rsidR="00A722F2" w:rsidRPr="004D0B72">
        <w:rPr>
          <w:bCs/>
          <w:lang w:val="ru-RU"/>
        </w:rPr>
        <w:t>Услуги повышения квалификации и профессионального мастерства</w:t>
      </w:r>
      <w:r>
        <w:rPr>
          <w:bCs/>
          <w:lang w:val="ru-RU"/>
        </w:rPr>
        <w:t>:</w:t>
      </w:r>
    </w:p>
    <w:p w:rsidR="00A722F2" w:rsidRPr="00A722F2" w:rsidRDefault="00A722F2" w:rsidP="00E269BD">
      <w:pPr>
        <w:pStyle w:val="12"/>
        <w:tabs>
          <w:tab w:val="left" w:pos="271"/>
        </w:tabs>
        <w:ind w:firstLine="0"/>
        <w:rPr>
          <w:lang w:val="ru-RU"/>
        </w:rPr>
      </w:pPr>
      <w:r w:rsidRPr="00A722F2">
        <w:rPr>
          <w:lang w:val="ru-RU"/>
        </w:rPr>
        <w:t>услуги по повышению квалификации</w:t>
      </w:r>
      <w:r w:rsidR="00E269BD">
        <w:rPr>
          <w:lang w:val="ru-RU"/>
        </w:rPr>
        <w:t>;</w:t>
      </w:r>
    </w:p>
    <w:p w:rsidR="00A722F2" w:rsidRPr="00A722F2" w:rsidRDefault="00A722F2" w:rsidP="00A722F2">
      <w:pPr>
        <w:pStyle w:val="12"/>
        <w:tabs>
          <w:tab w:val="left" w:pos="271"/>
        </w:tabs>
        <w:ind w:firstLine="0"/>
        <w:rPr>
          <w:lang w:val="ru-RU"/>
        </w:rPr>
      </w:pPr>
      <w:r w:rsidRPr="00A722F2">
        <w:rPr>
          <w:lang w:val="ru-RU"/>
        </w:rPr>
        <w:t>услуги повышения профессионального мастерства</w:t>
      </w:r>
      <w:r w:rsidR="00AF521C">
        <w:rPr>
          <w:lang w:val="ru-RU"/>
        </w:rPr>
        <w:t>.</w:t>
      </w:r>
    </w:p>
    <w:p w:rsidR="00A722F2" w:rsidRPr="004D0B72" w:rsidRDefault="00AF521C" w:rsidP="00A722F2">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по разработке сценариев, постановочной работе по заявкам организаций, предприятий и отдельных граждан</w:t>
      </w:r>
      <w:r>
        <w:rPr>
          <w:bCs/>
          <w:lang w:val="ru-RU"/>
        </w:rPr>
        <w:t>.</w:t>
      </w:r>
    </w:p>
    <w:p w:rsidR="00A722F2" w:rsidRPr="004D0B72" w:rsidRDefault="00AF521C" w:rsidP="00E269BD">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по предоставлению оркестров, ансамблей, самодеятельных художественных коллективов и отдельных исполнителей для музыкального оформления семейных праздников и торжеств</w:t>
      </w:r>
      <w:r>
        <w:rPr>
          <w:bCs/>
          <w:lang w:val="ru-RU"/>
        </w:rPr>
        <w:t>.</w:t>
      </w:r>
    </w:p>
    <w:p w:rsidR="00A722F2" w:rsidRPr="004D0B72" w:rsidRDefault="00AF521C" w:rsidP="004D0B72">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по художественному оформлению культурн</w:t>
      </w:r>
      <w:proofErr w:type="gramStart"/>
      <w:r w:rsidR="00A722F2" w:rsidRPr="004D0B72">
        <w:rPr>
          <w:bCs/>
          <w:lang w:val="ru-RU"/>
        </w:rPr>
        <w:t>о-</w:t>
      </w:r>
      <w:proofErr w:type="gramEnd"/>
      <w:r w:rsidR="00A722F2" w:rsidRPr="004D0B72">
        <w:rPr>
          <w:bCs/>
          <w:lang w:val="ru-RU"/>
        </w:rPr>
        <w:t xml:space="preserve"> развлекательных мероприятий</w:t>
      </w:r>
      <w:r>
        <w:rPr>
          <w:bCs/>
          <w:lang w:val="ru-RU"/>
        </w:rPr>
        <w:t>.</w:t>
      </w:r>
    </w:p>
    <w:p w:rsidR="00A722F2" w:rsidRPr="004D0B72" w:rsidRDefault="00AF521C" w:rsidP="00A722F2">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по производству сувенирной и другой тиражированной продукции</w:t>
      </w:r>
      <w:r w:rsidR="00E269BD" w:rsidRPr="004D0B72">
        <w:rPr>
          <w:bCs/>
          <w:lang w:val="ru-RU"/>
        </w:rPr>
        <w:t>:</w:t>
      </w:r>
    </w:p>
    <w:p w:rsidR="00A722F2" w:rsidRPr="00A722F2" w:rsidRDefault="00A722F2" w:rsidP="00A722F2">
      <w:pPr>
        <w:pStyle w:val="12"/>
        <w:tabs>
          <w:tab w:val="left" w:pos="271"/>
        </w:tabs>
        <w:ind w:firstLine="0"/>
        <w:jc w:val="both"/>
        <w:rPr>
          <w:lang w:val="ru-RU"/>
        </w:rPr>
      </w:pPr>
      <w:r w:rsidRPr="00A722F2">
        <w:rPr>
          <w:lang w:val="ru-RU"/>
        </w:rPr>
        <w:t>изготовление сувенирных изделий, изделий народных промыслов</w:t>
      </w:r>
      <w:r w:rsidR="00AF521C">
        <w:rPr>
          <w:lang w:val="ru-RU"/>
        </w:rPr>
        <w:t>.</w:t>
      </w:r>
    </w:p>
    <w:p w:rsidR="00A722F2" w:rsidRPr="004D0B72" w:rsidRDefault="00AF521C" w:rsidP="00A722F2">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по прокату</w:t>
      </w:r>
      <w:r w:rsidR="00E269BD" w:rsidRPr="004D0B72">
        <w:rPr>
          <w:bCs/>
          <w:lang w:val="ru-RU"/>
        </w:rPr>
        <w:t>:</w:t>
      </w:r>
    </w:p>
    <w:p w:rsidR="00A722F2" w:rsidRPr="00A722F2" w:rsidRDefault="00A722F2" w:rsidP="00A722F2">
      <w:pPr>
        <w:pStyle w:val="12"/>
        <w:tabs>
          <w:tab w:val="left" w:pos="271"/>
        </w:tabs>
        <w:ind w:firstLine="0"/>
        <w:jc w:val="both"/>
        <w:rPr>
          <w:lang w:val="ru-RU"/>
        </w:rPr>
      </w:pPr>
      <w:r w:rsidRPr="00A722F2">
        <w:rPr>
          <w:lang w:val="ru-RU"/>
        </w:rPr>
        <w:t>прокат национальной, карнавальной, театральной одежды, обуви и принадлежностей к ним</w:t>
      </w:r>
      <w:r w:rsidR="00E269BD">
        <w:rPr>
          <w:lang w:val="ru-RU"/>
        </w:rPr>
        <w:t>;</w:t>
      </w:r>
    </w:p>
    <w:p w:rsidR="00A722F2" w:rsidRPr="00A722F2" w:rsidRDefault="00A722F2" w:rsidP="00A722F2">
      <w:pPr>
        <w:pStyle w:val="12"/>
        <w:tabs>
          <w:tab w:val="left" w:pos="271"/>
        </w:tabs>
        <w:ind w:firstLine="0"/>
        <w:jc w:val="both"/>
        <w:rPr>
          <w:lang w:val="ru-RU"/>
        </w:rPr>
      </w:pPr>
      <w:r w:rsidRPr="00A722F2">
        <w:rPr>
          <w:lang w:val="ru-RU"/>
        </w:rPr>
        <w:t>прокат музыкальных, электромузыкальных инструментов, принадлежностей к ним и др.</w:t>
      </w:r>
      <w:r w:rsidR="00E269BD">
        <w:rPr>
          <w:lang w:val="ru-RU"/>
        </w:rPr>
        <w:t>;</w:t>
      </w:r>
    </w:p>
    <w:p w:rsidR="00A722F2" w:rsidRPr="00A722F2" w:rsidRDefault="00A722F2" w:rsidP="00A722F2">
      <w:pPr>
        <w:pStyle w:val="12"/>
        <w:tabs>
          <w:tab w:val="left" w:pos="271"/>
        </w:tabs>
        <w:ind w:firstLine="0"/>
        <w:jc w:val="both"/>
        <w:rPr>
          <w:lang w:val="ru-RU"/>
        </w:rPr>
      </w:pPr>
      <w:r w:rsidRPr="00A722F2">
        <w:rPr>
          <w:lang w:val="ru-RU"/>
        </w:rPr>
        <w:t>прокат бытовой радиоэлектронной аппаратуры и принадлежностей к ней, видеоигровых устройств</w:t>
      </w:r>
      <w:r w:rsidR="00E269BD">
        <w:rPr>
          <w:lang w:val="ru-RU"/>
        </w:rPr>
        <w:t>;</w:t>
      </w:r>
    </w:p>
    <w:p w:rsidR="00A722F2" w:rsidRPr="00A722F2" w:rsidRDefault="00A722F2" w:rsidP="00E269BD">
      <w:pPr>
        <w:pStyle w:val="12"/>
        <w:tabs>
          <w:tab w:val="left" w:pos="271"/>
        </w:tabs>
        <w:ind w:firstLine="0"/>
        <w:jc w:val="both"/>
        <w:rPr>
          <w:lang w:val="ru-RU"/>
        </w:rPr>
      </w:pPr>
      <w:r w:rsidRPr="00A722F2">
        <w:rPr>
          <w:lang w:val="ru-RU"/>
        </w:rPr>
        <w:t xml:space="preserve">прокат аудиовизуального, светотехнического и </w:t>
      </w:r>
      <w:proofErr w:type="spellStart"/>
      <w:r w:rsidRPr="00A722F2">
        <w:rPr>
          <w:lang w:val="ru-RU"/>
        </w:rPr>
        <w:t>звукотехнического</w:t>
      </w:r>
      <w:proofErr w:type="spellEnd"/>
      <w:r w:rsidR="004D0B72">
        <w:rPr>
          <w:lang w:val="ru-RU"/>
        </w:rPr>
        <w:t xml:space="preserve"> </w:t>
      </w:r>
      <w:r w:rsidRPr="00A722F2">
        <w:rPr>
          <w:lang w:val="ru-RU"/>
        </w:rPr>
        <w:t>оборудования</w:t>
      </w:r>
      <w:r w:rsidR="00E269BD">
        <w:rPr>
          <w:lang w:val="ru-RU"/>
        </w:rPr>
        <w:t>;</w:t>
      </w:r>
    </w:p>
    <w:p w:rsidR="00A722F2" w:rsidRPr="00A722F2" w:rsidRDefault="00A722F2" w:rsidP="00E269BD">
      <w:pPr>
        <w:pStyle w:val="32"/>
        <w:keepNext/>
        <w:keepLines/>
        <w:spacing w:after="0"/>
        <w:jc w:val="both"/>
        <w:rPr>
          <w:lang w:val="ru-RU"/>
        </w:rPr>
      </w:pPr>
      <w:r w:rsidRPr="00A722F2">
        <w:rPr>
          <w:b w:val="0"/>
          <w:bCs w:val="0"/>
          <w:lang w:val="ru-RU"/>
        </w:rPr>
        <w:lastRenderedPageBreak/>
        <w:t xml:space="preserve">прокат инвентаря, оборудования (спортивного, детского, игрового, аттракционного). </w:t>
      </w:r>
    </w:p>
    <w:p w:rsidR="00A722F2" w:rsidRPr="004D0B72" w:rsidRDefault="00AF521C" w:rsidP="00E269BD">
      <w:pPr>
        <w:pStyle w:val="12"/>
        <w:tabs>
          <w:tab w:val="left" w:pos="271"/>
        </w:tabs>
        <w:ind w:firstLine="0"/>
        <w:jc w:val="both"/>
        <w:rPr>
          <w:bCs/>
          <w:lang w:val="ru-RU"/>
        </w:rPr>
      </w:pPr>
      <w:r>
        <w:rPr>
          <w:bCs/>
          <w:lang w:val="ru-RU"/>
        </w:rPr>
        <w:tab/>
      </w:r>
      <w:r>
        <w:rPr>
          <w:bCs/>
          <w:lang w:val="ru-RU"/>
        </w:rPr>
        <w:tab/>
      </w:r>
      <w:proofErr w:type="gramStart"/>
      <w:r>
        <w:rPr>
          <w:bCs/>
          <w:lang w:val="ru-RU"/>
        </w:rPr>
        <w:t>Услуги (</w:t>
      </w:r>
      <w:r w:rsidR="00A722F2" w:rsidRPr="004D0B72">
        <w:rPr>
          <w:bCs/>
          <w:lang w:val="ru-RU"/>
        </w:rPr>
        <w:t>работы</w:t>
      </w:r>
      <w:r>
        <w:rPr>
          <w:bCs/>
          <w:lang w:val="ru-RU"/>
        </w:rPr>
        <w:t>)</w:t>
      </w:r>
      <w:r w:rsidR="00A722F2" w:rsidRPr="004D0B72">
        <w:rPr>
          <w:bCs/>
          <w:lang w:val="ru-RU"/>
        </w:rPr>
        <w:t xml:space="preserve"> по продаже (розничная торговля) сувениров, изделий</w:t>
      </w:r>
      <w:r w:rsidR="004D0B72">
        <w:rPr>
          <w:bCs/>
          <w:lang w:val="ru-RU"/>
        </w:rPr>
        <w:t xml:space="preserve"> </w:t>
      </w:r>
      <w:r w:rsidR="00A722F2" w:rsidRPr="004D0B72">
        <w:rPr>
          <w:bCs/>
          <w:lang w:val="ru-RU"/>
        </w:rPr>
        <w:t>народных художественных промыслов, видеофильмов и фильмов</w:t>
      </w:r>
      <w:r w:rsidR="004D0B72" w:rsidRPr="004D0B72">
        <w:rPr>
          <w:bCs/>
          <w:lang w:val="ru-RU"/>
        </w:rPr>
        <w:t xml:space="preserve">, </w:t>
      </w:r>
      <w:r w:rsidR="00A722F2" w:rsidRPr="004D0B72">
        <w:rPr>
          <w:bCs/>
          <w:lang w:val="ru-RU"/>
        </w:rPr>
        <w:t>концертов, фестивалей, смотров, конкурсов, мастер-классов, репетиций</w:t>
      </w:r>
      <w:r w:rsidR="004D0B72">
        <w:rPr>
          <w:bCs/>
          <w:lang w:val="ru-RU"/>
        </w:rPr>
        <w:t xml:space="preserve"> </w:t>
      </w:r>
      <w:r w:rsidR="00A722F2" w:rsidRPr="004D0B72">
        <w:rPr>
          <w:bCs/>
          <w:lang w:val="ru-RU"/>
        </w:rPr>
        <w:t>художественных коллективов</w:t>
      </w:r>
      <w:r>
        <w:rPr>
          <w:bCs/>
          <w:lang w:val="ru-RU"/>
        </w:rPr>
        <w:t>.</w:t>
      </w:r>
      <w:proofErr w:type="gramEnd"/>
    </w:p>
    <w:p w:rsidR="00A722F2" w:rsidRPr="004D0B72" w:rsidRDefault="00AF521C" w:rsidP="00E269BD">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студий звукозаписи</w:t>
      </w:r>
      <w:r>
        <w:rPr>
          <w:bCs/>
          <w:lang w:val="ru-RU"/>
        </w:rPr>
        <w:t>.</w:t>
      </w:r>
    </w:p>
    <w:p w:rsidR="00A722F2" w:rsidRPr="004D0B72" w:rsidRDefault="00AF521C" w:rsidP="00E269BD">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по изготовлению, тиражированию, реализации</w:t>
      </w:r>
      <w:r w:rsidR="004D0B72">
        <w:rPr>
          <w:bCs/>
          <w:lang w:val="ru-RU"/>
        </w:rPr>
        <w:t xml:space="preserve"> </w:t>
      </w:r>
      <w:r w:rsidR="00A722F2" w:rsidRPr="004D0B72">
        <w:rPr>
          <w:bCs/>
          <w:lang w:val="ru-RU"/>
        </w:rPr>
        <w:t>видеоматериалов и фонограмм по заказу населения</w:t>
      </w:r>
      <w:r>
        <w:rPr>
          <w:bCs/>
          <w:lang w:val="ru-RU"/>
        </w:rPr>
        <w:t>.</w:t>
      </w:r>
    </w:p>
    <w:p w:rsidR="00A722F2" w:rsidRPr="004D0B72" w:rsidRDefault="00AF521C" w:rsidP="00E269BD">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в области рекламы</w:t>
      </w:r>
      <w:r w:rsidR="00C160B8">
        <w:rPr>
          <w:bCs/>
          <w:lang w:val="ru-RU"/>
        </w:rPr>
        <w:t>.</w:t>
      </w:r>
    </w:p>
    <w:p w:rsidR="00A722F2" w:rsidRPr="004D0B72" w:rsidRDefault="00C160B8" w:rsidP="00A722F2">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по формированию и распространению информации</w:t>
      </w:r>
      <w:r w:rsidR="004D0B72">
        <w:rPr>
          <w:bCs/>
          <w:lang w:val="ru-RU"/>
        </w:rPr>
        <w:t xml:space="preserve"> </w:t>
      </w:r>
      <w:r w:rsidR="00A722F2" w:rsidRPr="004D0B72">
        <w:rPr>
          <w:bCs/>
          <w:lang w:val="ru-RU"/>
        </w:rPr>
        <w:t xml:space="preserve">банка данных о клубных формированиях и деятельности </w:t>
      </w:r>
      <w:r w:rsidR="004D0B72">
        <w:rPr>
          <w:bCs/>
          <w:lang w:val="ru-RU"/>
        </w:rPr>
        <w:t>–</w:t>
      </w:r>
      <w:r w:rsidR="00A722F2" w:rsidRPr="004D0B72">
        <w:rPr>
          <w:bCs/>
          <w:lang w:val="ru-RU"/>
        </w:rPr>
        <w:t xml:space="preserve"> учреждений</w:t>
      </w:r>
      <w:r w:rsidR="004D0B72">
        <w:rPr>
          <w:bCs/>
          <w:lang w:val="ru-RU"/>
        </w:rPr>
        <w:t xml:space="preserve"> </w:t>
      </w:r>
      <w:r w:rsidR="00A722F2" w:rsidRPr="004D0B72">
        <w:rPr>
          <w:bCs/>
          <w:lang w:val="ru-RU"/>
        </w:rPr>
        <w:t>культуры и спорта</w:t>
      </w:r>
      <w:r>
        <w:rPr>
          <w:bCs/>
          <w:lang w:val="ru-RU"/>
        </w:rPr>
        <w:t>.</w:t>
      </w:r>
    </w:p>
    <w:p w:rsidR="00A722F2" w:rsidRPr="004D0B72" w:rsidRDefault="00C160B8" w:rsidP="00E269BD">
      <w:pPr>
        <w:pStyle w:val="12"/>
        <w:tabs>
          <w:tab w:val="left" w:pos="271"/>
        </w:tabs>
        <w:ind w:firstLine="0"/>
        <w:jc w:val="both"/>
        <w:rPr>
          <w:bCs/>
          <w:lang w:val="ru-RU"/>
        </w:rPr>
      </w:pPr>
      <w:r>
        <w:rPr>
          <w:bCs/>
          <w:lang w:val="ru-RU"/>
        </w:rPr>
        <w:tab/>
      </w:r>
      <w:r>
        <w:rPr>
          <w:bCs/>
          <w:lang w:val="ru-RU"/>
        </w:rPr>
        <w:tab/>
      </w:r>
      <w:r w:rsidR="00A722F2" w:rsidRPr="004D0B72">
        <w:rPr>
          <w:bCs/>
          <w:lang w:val="ru-RU"/>
        </w:rPr>
        <w:t>Прочие услуги</w:t>
      </w:r>
      <w:r>
        <w:rPr>
          <w:bCs/>
          <w:lang w:val="ru-RU"/>
        </w:rPr>
        <w:t xml:space="preserve"> (</w:t>
      </w:r>
      <w:r w:rsidR="00A722F2" w:rsidRPr="004D0B72">
        <w:rPr>
          <w:bCs/>
          <w:lang w:val="ru-RU"/>
        </w:rPr>
        <w:t>работы</w:t>
      </w:r>
      <w:r>
        <w:rPr>
          <w:bCs/>
          <w:lang w:val="ru-RU"/>
        </w:rPr>
        <w:t>)</w:t>
      </w:r>
      <w:r w:rsidR="00A722F2" w:rsidRPr="004D0B72">
        <w:rPr>
          <w:bCs/>
          <w:lang w:val="ru-RU"/>
        </w:rPr>
        <w:t xml:space="preserve"> в области рекламы деятельности учреждений</w:t>
      </w:r>
      <w:r w:rsidR="004D0B72">
        <w:rPr>
          <w:bCs/>
          <w:lang w:val="ru-RU"/>
        </w:rPr>
        <w:t xml:space="preserve"> </w:t>
      </w:r>
      <w:r w:rsidR="00A722F2" w:rsidRPr="004D0B72">
        <w:rPr>
          <w:bCs/>
          <w:lang w:val="ru-RU"/>
        </w:rPr>
        <w:t>культуры, спорта и кинопроката</w:t>
      </w:r>
    </w:p>
    <w:p w:rsidR="00A722F2" w:rsidRPr="004D0B72" w:rsidRDefault="00C160B8" w:rsidP="00E269BD">
      <w:pPr>
        <w:pStyle w:val="12"/>
        <w:tabs>
          <w:tab w:val="left" w:pos="271"/>
        </w:tabs>
        <w:ind w:firstLine="0"/>
        <w:jc w:val="both"/>
        <w:rPr>
          <w:bCs/>
          <w:lang w:val="ru-RU"/>
        </w:rPr>
      </w:pPr>
      <w:r>
        <w:rPr>
          <w:bCs/>
          <w:lang w:val="ru-RU"/>
        </w:rPr>
        <w:tab/>
      </w:r>
      <w:r>
        <w:rPr>
          <w:bCs/>
          <w:lang w:val="ru-RU"/>
        </w:rPr>
        <w:tab/>
      </w:r>
      <w:r w:rsidR="00A722F2" w:rsidRPr="004D0B72">
        <w:rPr>
          <w:bCs/>
          <w:lang w:val="ru-RU"/>
        </w:rPr>
        <w:t>Изготовление копий на бумажных и электронных носителях</w:t>
      </w:r>
      <w:r>
        <w:rPr>
          <w:bCs/>
          <w:lang w:val="ru-RU"/>
        </w:rPr>
        <w:t>.</w:t>
      </w:r>
    </w:p>
    <w:p w:rsidR="00A722F2" w:rsidRPr="004D0B72" w:rsidRDefault="00C160B8" w:rsidP="00E269BD">
      <w:pPr>
        <w:pStyle w:val="12"/>
        <w:tabs>
          <w:tab w:val="left" w:pos="271"/>
        </w:tabs>
        <w:ind w:firstLine="0"/>
        <w:jc w:val="both"/>
        <w:rPr>
          <w:bCs/>
          <w:lang w:val="ru-RU"/>
        </w:rPr>
      </w:pPr>
      <w:r>
        <w:rPr>
          <w:bCs/>
          <w:lang w:val="ru-RU"/>
        </w:rPr>
        <w:tab/>
      </w:r>
      <w:r>
        <w:rPr>
          <w:bCs/>
          <w:lang w:val="ru-RU"/>
        </w:rPr>
        <w:tab/>
        <w:t>Услуги (</w:t>
      </w:r>
      <w:r w:rsidR="00A722F2" w:rsidRPr="004D0B72">
        <w:rPr>
          <w:bCs/>
          <w:lang w:val="ru-RU"/>
        </w:rPr>
        <w:t>работы</w:t>
      </w:r>
      <w:r>
        <w:rPr>
          <w:bCs/>
          <w:lang w:val="ru-RU"/>
        </w:rPr>
        <w:t>)</w:t>
      </w:r>
      <w:r w:rsidR="00A722F2" w:rsidRPr="004D0B72">
        <w:rPr>
          <w:bCs/>
          <w:lang w:val="ru-RU"/>
        </w:rPr>
        <w:t xml:space="preserve"> в области питания</w:t>
      </w:r>
      <w:r>
        <w:rPr>
          <w:bCs/>
          <w:lang w:val="ru-RU"/>
        </w:rPr>
        <w:t>.</w:t>
      </w:r>
    </w:p>
    <w:p w:rsidR="00A722F2" w:rsidRDefault="00C160B8" w:rsidP="00E269BD">
      <w:pPr>
        <w:pStyle w:val="12"/>
        <w:tabs>
          <w:tab w:val="left" w:pos="271"/>
        </w:tabs>
        <w:ind w:firstLine="0"/>
        <w:jc w:val="both"/>
        <w:rPr>
          <w:bCs/>
          <w:lang w:val="ru-RU"/>
        </w:rPr>
      </w:pPr>
      <w:r>
        <w:rPr>
          <w:bCs/>
          <w:lang w:val="ru-RU"/>
        </w:rPr>
        <w:tab/>
      </w:r>
      <w:r>
        <w:rPr>
          <w:bCs/>
          <w:lang w:val="ru-RU"/>
        </w:rPr>
        <w:tab/>
      </w:r>
      <w:r w:rsidR="00A722F2" w:rsidRPr="004D0B72">
        <w:rPr>
          <w:bCs/>
          <w:lang w:val="ru-RU"/>
        </w:rPr>
        <w:t>Транспортные услуги</w:t>
      </w:r>
      <w:r>
        <w:rPr>
          <w:bCs/>
          <w:lang w:val="ru-RU"/>
        </w:rPr>
        <w:t>.</w:t>
      </w:r>
    </w:p>
    <w:p w:rsidR="004D0B72" w:rsidRPr="004D0B72" w:rsidRDefault="00C160B8" w:rsidP="00E269BD">
      <w:pPr>
        <w:pStyle w:val="12"/>
        <w:tabs>
          <w:tab w:val="left" w:pos="271"/>
        </w:tabs>
        <w:ind w:firstLine="0"/>
        <w:jc w:val="both"/>
        <w:rPr>
          <w:bCs/>
          <w:lang w:val="ru-RU"/>
        </w:rPr>
      </w:pPr>
      <w:r>
        <w:rPr>
          <w:bCs/>
          <w:lang w:val="ru-RU"/>
        </w:rPr>
        <w:tab/>
      </w:r>
      <w:r>
        <w:rPr>
          <w:bCs/>
          <w:lang w:val="ru-RU"/>
        </w:rPr>
        <w:tab/>
      </w:r>
      <w:r w:rsidR="004D0B72">
        <w:rPr>
          <w:bCs/>
          <w:lang w:val="ru-RU"/>
        </w:rPr>
        <w:t>Услуги</w:t>
      </w:r>
      <w:r>
        <w:rPr>
          <w:bCs/>
          <w:lang w:val="ru-RU"/>
        </w:rPr>
        <w:t xml:space="preserve"> (</w:t>
      </w:r>
      <w:r w:rsidR="004D0B72">
        <w:rPr>
          <w:bCs/>
          <w:lang w:val="ru-RU"/>
        </w:rPr>
        <w:t>работы</w:t>
      </w:r>
      <w:r>
        <w:rPr>
          <w:bCs/>
          <w:lang w:val="ru-RU"/>
        </w:rPr>
        <w:t>)</w:t>
      </w:r>
      <w:r w:rsidR="004D0B72">
        <w:rPr>
          <w:bCs/>
          <w:lang w:val="ru-RU"/>
        </w:rPr>
        <w:t xml:space="preserve"> по предоставлению в аренду нежилых помещений;</w:t>
      </w:r>
    </w:p>
    <w:p w:rsidR="00E269BD" w:rsidRPr="004D0B72" w:rsidRDefault="00C160B8" w:rsidP="00C160B8">
      <w:pPr>
        <w:spacing w:after="30" w:line="260" w:lineRule="auto"/>
        <w:ind w:right="14" w:firstLine="708"/>
        <w:jc w:val="both"/>
        <w:rPr>
          <w:rFonts w:eastAsia="Times New Roman" w:cs="Times New Roman"/>
          <w:color w:val="FF0000"/>
          <w:szCs w:val="28"/>
          <w:lang w:val="ru-RU"/>
        </w:rPr>
      </w:pPr>
      <w:r>
        <w:rPr>
          <w:rFonts w:eastAsia="Times New Roman" w:cs="Times New Roman"/>
          <w:bCs/>
          <w:szCs w:val="28"/>
          <w:lang w:val="ru-RU"/>
        </w:rPr>
        <w:t>Услуги (</w:t>
      </w:r>
      <w:r w:rsidR="00A722F2" w:rsidRPr="004D0B72">
        <w:rPr>
          <w:rFonts w:eastAsia="Times New Roman" w:cs="Times New Roman"/>
          <w:bCs/>
          <w:szCs w:val="28"/>
          <w:lang w:val="ru-RU"/>
        </w:rPr>
        <w:t>работы</w:t>
      </w:r>
      <w:r>
        <w:rPr>
          <w:rFonts w:eastAsia="Times New Roman" w:cs="Times New Roman"/>
          <w:bCs/>
          <w:szCs w:val="28"/>
          <w:lang w:val="ru-RU"/>
        </w:rPr>
        <w:t>)</w:t>
      </w:r>
      <w:r w:rsidR="00A722F2" w:rsidRPr="004D0B72">
        <w:rPr>
          <w:rFonts w:eastAsia="Times New Roman" w:cs="Times New Roman"/>
          <w:bCs/>
          <w:szCs w:val="28"/>
          <w:lang w:val="ru-RU"/>
        </w:rPr>
        <w:t xml:space="preserve"> по предоставлению и проведению различных мероприятий (спортивных, концертных, культурно – </w:t>
      </w:r>
      <w:proofErr w:type="spellStart"/>
      <w:r w:rsidR="00A722F2" w:rsidRPr="004D0B72">
        <w:rPr>
          <w:rFonts w:eastAsia="Times New Roman" w:cs="Times New Roman"/>
          <w:bCs/>
          <w:szCs w:val="28"/>
          <w:lang w:val="ru-RU"/>
        </w:rPr>
        <w:t>досуговых</w:t>
      </w:r>
      <w:proofErr w:type="spellEnd"/>
      <w:r w:rsidR="00A722F2" w:rsidRPr="004D0B72">
        <w:rPr>
          <w:rFonts w:eastAsia="Times New Roman" w:cs="Times New Roman"/>
          <w:bCs/>
          <w:szCs w:val="28"/>
          <w:lang w:val="ru-RU"/>
        </w:rPr>
        <w:t>, взаимного сотрудничества, сценических площадок и др</w:t>
      </w:r>
      <w:r w:rsidR="00E269BD" w:rsidRPr="004D0B72">
        <w:rPr>
          <w:rFonts w:eastAsia="Times New Roman" w:cs="Times New Roman"/>
          <w:bCs/>
          <w:szCs w:val="28"/>
          <w:lang w:val="ru-RU"/>
        </w:rPr>
        <w:t>.</w:t>
      </w:r>
      <w:r w:rsidR="00A722F2" w:rsidRPr="004D0B72">
        <w:rPr>
          <w:rFonts w:eastAsia="Times New Roman" w:cs="Times New Roman"/>
          <w:bCs/>
          <w:szCs w:val="28"/>
          <w:lang w:val="ru-RU"/>
        </w:rPr>
        <w:t>)</w:t>
      </w:r>
      <w:r w:rsidR="00E269BD" w:rsidRPr="004D0B72">
        <w:rPr>
          <w:rFonts w:eastAsia="Times New Roman" w:cs="Times New Roman"/>
          <w:bCs/>
          <w:szCs w:val="28"/>
          <w:lang w:val="ru-RU"/>
        </w:rPr>
        <w:t>.</w:t>
      </w:r>
      <w:r w:rsidR="00A722F2" w:rsidRPr="004D0B72">
        <w:rPr>
          <w:bCs/>
          <w:lang w:val="ru-RU"/>
        </w:rPr>
        <w:t xml:space="preserve"> </w:t>
      </w:r>
    </w:p>
    <w:p w:rsidR="00A722F2" w:rsidRPr="00A722F2" w:rsidRDefault="00E269BD" w:rsidP="00E269BD">
      <w:pPr>
        <w:spacing w:after="30" w:line="260" w:lineRule="auto"/>
        <w:ind w:right="14" w:firstLine="0"/>
        <w:jc w:val="both"/>
        <w:rPr>
          <w:lang w:val="ru-RU"/>
        </w:rPr>
      </w:pPr>
      <w:r>
        <w:rPr>
          <w:lang w:val="ru-RU"/>
        </w:rPr>
        <w:t xml:space="preserve">         </w:t>
      </w:r>
      <w:r w:rsidR="00A722F2" w:rsidRPr="00A722F2">
        <w:rPr>
          <w:lang w:val="ru-RU"/>
        </w:rPr>
        <w:t>Учреждение вправе оказывать услуги, относящиеся к его основной  деятельности, для граждан и юридических лиц за плату и на одинаковых при оказании однородных услуг условиях в порядке, установленном федеральными законами</w:t>
      </w:r>
      <w:r w:rsidR="00C160B8">
        <w:rPr>
          <w:lang w:val="ru-RU"/>
        </w:rPr>
        <w:t xml:space="preserve"> Российской Федерации</w:t>
      </w:r>
      <w:r w:rsidR="00A722F2" w:rsidRPr="00A722F2">
        <w:rPr>
          <w:lang w:val="ru-RU"/>
        </w:rPr>
        <w:t>.</w:t>
      </w:r>
    </w:p>
    <w:p w:rsidR="00A722F2" w:rsidRPr="00A722F2" w:rsidRDefault="00A722F2" w:rsidP="00A722F2">
      <w:pPr>
        <w:pStyle w:val="12"/>
        <w:shd w:val="clear" w:color="auto" w:fill="auto"/>
        <w:ind w:firstLine="740"/>
        <w:jc w:val="both"/>
        <w:rPr>
          <w:lang w:val="ru-RU"/>
        </w:rPr>
      </w:pPr>
      <w:r w:rsidRPr="00A722F2">
        <w:rPr>
          <w:lang w:val="ru-RU"/>
        </w:rPr>
        <w:t>Доходы, полученные от такой деятельности, и приобретенное за счет этих доходов имущество поступает в распоряжение Учреждения и учитывается в полном объеме в смете доходов и расходов Учреждения.</w:t>
      </w:r>
    </w:p>
    <w:p w:rsidR="00A722F2" w:rsidRPr="00A722F2" w:rsidRDefault="00A722F2" w:rsidP="004D0B72">
      <w:pPr>
        <w:pStyle w:val="12"/>
        <w:shd w:val="clear" w:color="auto" w:fill="auto"/>
        <w:spacing w:after="80"/>
        <w:ind w:firstLine="740"/>
        <w:jc w:val="both"/>
        <w:rPr>
          <w:lang w:val="ru-RU"/>
        </w:rPr>
      </w:pPr>
      <w:r w:rsidRPr="00A722F2">
        <w:rPr>
          <w:lang w:val="ru-RU"/>
        </w:rPr>
        <w:t>Учреждение вправе осуществлять иные виды деятельности лишь постольку, поскольку это служит достижению целей, ради которых оно</w:t>
      </w:r>
      <w:r w:rsidR="004D0B72">
        <w:rPr>
          <w:lang w:val="ru-RU"/>
        </w:rPr>
        <w:t xml:space="preserve"> </w:t>
      </w:r>
      <w:r w:rsidRPr="00A722F2">
        <w:rPr>
          <w:lang w:val="ru-RU"/>
        </w:rPr>
        <w:t>создано, при условии, что такие виды деятельности указаны в Уставе. К</w:t>
      </w:r>
      <w:r w:rsidR="00E269BD">
        <w:rPr>
          <w:lang w:val="ru-RU"/>
        </w:rPr>
        <w:t xml:space="preserve"> </w:t>
      </w:r>
      <w:r w:rsidRPr="00A722F2">
        <w:rPr>
          <w:lang w:val="ru-RU"/>
        </w:rPr>
        <w:t>такой деятельности относится:</w:t>
      </w:r>
    </w:p>
    <w:p w:rsidR="00A722F2" w:rsidRPr="00A722F2" w:rsidRDefault="00A722F2" w:rsidP="00A722F2">
      <w:pPr>
        <w:pStyle w:val="12"/>
        <w:spacing w:after="80"/>
        <w:ind w:firstLine="740"/>
        <w:jc w:val="both"/>
        <w:rPr>
          <w:lang w:val="ru-RU"/>
        </w:rPr>
      </w:pPr>
      <w:r w:rsidRPr="00A722F2">
        <w:rPr>
          <w:lang w:val="ru-RU"/>
        </w:rPr>
        <w:t>организация платных кружков и студий, художественных мастерских;</w:t>
      </w:r>
    </w:p>
    <w:p w:rsidR="00A722F2" w:rsidRPr="00A722F2" w:rsidRDefault="00A722F2" w:rsidP="00A722F2">
      <w:pPr>
        <w:pStyle w:val="12"/>
        <w:spacing w:after="80"/>
        <w:ind w:firstLine="740"/>
        <w:jc w:val="both"/>
        <w:rPr>
          <w:lang w:val="ru-RU"/>
        </w:rPr>
      </w:pPr>
      <w:r w:rsidRPr="00A722F2">
        <w:rPr>
          <w:lang w:val="ru-RU"/>
        </w:rPr>
        <w:t>организаци</w:t>
      </w:r>
      <w:r w:rsidR="00E269BD">
        <w:rPr>
          <w:lang w:val="ru-RU"/>
        </w:rPr>
        <w:t xml:space="preserve">я по договорам (в том числе по </w:t>
      </w:r>
      <w:r w:rsidRPr="00A722F2">
        <w:rPr>
          <w:lang w:val="ru-RU"/>
        </w:rPr>
        <w:t>договору социально-</w:t>
      </w:r>
      <w:r w:rsidR="00E269BD">
        <w:rPr>
          <w:lang w:val="ru-RU"/>
        </w:rPr>
        <w:t xml:space="preserve">творческого заказа) с </w:t>
      </w:r>
      <w:r w:rsidRPr="00A722F2">
        <w:rPr>
          <w:lang w:val="ru-RU"/>
        </w:rPr>
        <w:t>юридическими и физи</w:t>
      </w:r>
      <w:r w:rsidR="00E269BD">
        <w:rPr>
          <w:lang w:val="ru-RU"/>
        </w:rPr>
        <w:t xml:space="preserve">ческими </w:t>
      </w:r>
      <w:r w:rsidRPr="00A722F2">
        <w:rPr>
          <w:lang w:val="ru-RU"/>
        </w:rPr>
        <w:t>лицами</w:t>
      </w:r>
      <w:r w:rsidR="00E269BD">
        <w:rPr>
          <w:lang w:val="ru-RU"/>
        </w:rPr>
        <w:t xml:space="preserve"> </w:t>
      </w:r>
      <w:r w:rsidRPr="00A722F2">
        <w:rPr>
          <w:lang w:val="ru-RU"/>
        </w:rPr>
        <w:t xml:space="preserve">консультативной, методической и организационно-творческой помощи в подготовке и проведении различных </w:t>
      </w:r>
      <w:proofErr w:type="spellStart"/>
      <w:r w:rsidRPr="00A722F2">
        <w:rPr>
          <w:lang w:val="ru-RU"/>
        </w:rPr>
        <w:t>ку</w:t>
      </w:r>
      <w:r w:rsidR="004D0B72">
        <w:rPr>
          <w:lang w:val="ru-RU"/>
        </w:rPr>
        <w:t>льтурно-досуговых</w:t>
      </w:r>
      <w:proofErr w:type="spellEnd"/>
      <w:r w:rsidR="004D0B72">
        <w:rPr>
          <w:lang w:val="ru-RU"/>
        </w:rPr>
        <w:t xml:space="preserve"> мероприятий, и</w:t>
      </w:r>
      <w:r w:rsidRPr="00A722F2">
        <w:rPr>
          <w:lang w:val="ru-RU"/>
        </w:rPr>
        <w:t xml:space="preserve"> предоставление сопутствующих услуг: прокат музыкальных</w:t>
      </w:r>
      <w:r w:rsidR="00E269BD">
        <w:rPr>
          <w:lang w:val="ru-RU"/>
        </w:rPr>
        <w:t xml:space="preserve"> </w:t>
      </w:r>
      <w:r w:rsidRPr="00A722F2">
        <w:rPr>
          <w:lang w:val="ru-RU"/>
        </w:rPr>
        <w:t>инструментов, реквизита, продажа репертуарно</w:t>
      </w:r>
      <w:r w:rsidR="00820199">
        <w:rPr>
          <w:lang w:val="ru-RU"/>
        </w:rPr>
        <w:t>-методических материалов и т.д.;</w:t>
      </w:r>
    </w:p>
    <w:p w:rsidR="00A722F2" w:rsidRPr="00A722F2" w:rsidRDefault="00A722F2" w:rsidP="00A722F2">
      <w:pPr>
        <w:pStyle w:val="12"/>
        <w:spacing w:after="80"/>
        <w:ind w:firstLine="740"/>
        <w:jc w:val="both"/>
        <w:rPr>
          <w:lang w:val="ru-RU"/>
        </w:rPr>
      </w:pPr>
      <w:r w:rsidRPr="00A722F2">
        <w:rPr>
          <w:lang w:val="ru-RU"/>
        </w:rPr>
        <w:t>проведение гастролей и фестивалей;</w:t>
      </w:r>
    </w:p>
    <w:p w:rsidR="00A722F2" w:rsidRPr="00A722F2" w:rsidRDefault="00A722F2" w:rsidP="00A722F2">
      <w:pPr>
        <w:pStyle w:val="12"/>
        <w:spacing w:after="80"/>
        <w:ind w:firstLine="740"/>
        <w:jc w:val="both"/>
        <w:rPr>
          <w:lang w:val="ru-RU"/>
        </w:rPr>
      </w:pPr>
      <w:r w:rsidRPr="00A722F2">
        <w:rPr>
          <w:lang w:val="ru-RU"/>
        </w:rPr>
        <w:t>ксерокопирование, компьютерная верстка и набор текста;</w:t>
      </w:r>
    </w:p>
    <w:p w:rsidR="00A722F2" w:rsidRPr="00A722F2" w:rsidRDefault="00A722F2" w:rsidP="00A722F2">
      <w:pPr>
        <w:pStyle w:val="12"/>
        <w:shd w:val="clear" w:color="auto" w:fill="auto"/>
        <w:spacing w:after="80"/>
        <w:ind w:firstLine="740"/>
        <w:jc w:val="both"/>
        <w:rPr>
          <w:lang w:val="ru-RU"/>
        </w:rPr>
      </w:pPr>
      <w:r w:rsidRPr="00A722F2">
        <w:rPr>
          <w:lang w:val="ru-RU"/>
        </w:rPr>
        <w:lastRenderedPageBreak/>
        <w:t>оказание услуг звукозаписи и видеозаписи, видеосъемка;</w:t>
      </w:r>
    </w:p>
    <w:p w:rsidR="00A722F2" w:rsidRPr="00A722F2" w:rsidRDefault="00A722F2" w:rsidP="00A722F2">
      <w:pPr>
        <w:pStyle w:val="12"/>
        <w:shd w:val="clear" w:color="auto" w:fill="auto"/>
        <w:spacing w:after="80"/>
        <w:ind w:firstLine="740"/>
        <w:jc w:val="both"/>
        <w:rPr>
          <w:lang w:val="ru-RU"/>
        </w:rPr>
      </w:pPr>
      <w:r w:rsidRPr="00A722F2">
        <w:rPr>
          <w:lang w:val="ru-RU"/>
        </w:rPr>
        <w:t>рекламная деятельность;</w:t>
      </w:r>
    </w:p>
    <w:p w:rsidR="00A722F2" w:rsidRPr="00A722F2" w:rsidRDefault="00A722F2" w:rsidP="00A722F2">
      <w:pPr>
        <w:pStyle w:val="12"/>
        <w:spacing w:after="80"/>
        <w:ind w:firstLine="740"/>
        <w:jc w:val="both"/>
        <w:rPr>
          <w:lang w:val="ru-RU"/>
        </w:rPr>
      </w:pPr>
      <w:r w:rsidRPr="00A722F2">
        <w:rPr>
          <w:lang w:val="ru-RU"/>
        </w:rPr>
        <w:t xml:space="preserve">открытие залов компьютерных игр и игровых автоматов; </w:t>
      </w:r>
    </w:p>
    <w:p w:rsidR="00A722F2" w:rsidRPr="00A722F2" w:rsidRDefault="00A722F2" w:rsidP="00A722F2">
      <w:pPr>
        <w:pStyle w:val="12"/>
        <w:spacing w:after="80"/>
        <w:ind w:firstLine="740"/>
        <w:jc w:val="both"/>
        <w:rPr>
          <w:lang w:val="ru-RU"/>
        </w:rPr>
      </w:pPr>
      <w:r w:rsidRPr="00A722F2">
        <w:rPr>
          <w:lang w:val="ru-RU"/>
        </w:rPr>
        <w:t>осуществление других видов</w:t>
      </w:r>
      <w:r w:rsidR="004D0B72">
        <w:rPr>
          <w:lang w:val="ru-RU"/>
        </w:rPr>
        <w:t xml:space="preserve"> - </w:t>
      </w:r>
      <w:r w:rsidRPr="00A722F2">
        <w:rPr>
          <w:lang w:val="ru-RU"/>
        </w:rPr>
        <w:t xml:space="preserve"> культу</w:t>
      </w:r>
      <w:r w:rsidR="004D0B72">
        <w:rPr>
          <w:lang w:val="ru-RU"/>
        </w:rPr>
        <w:t>рно-творческой,</w:t>
      </w:r>
      <w:r w:rsidRPr="00A722F2">
        <w:rPr>
          <w:lang w:val="ru-RU"/>
        </w:rPr>
        <w:t xml:space="preserve"> культурно-познавательной, </w:t>
      </w:r>
      <w:proofErr w:type="spellStart"/>
      <w:r w:rsidRPr="00A722F2">
        <w:rPr>
          <w:lang w:val="ru-RU"/>
        </w:rPr>
        <w:t>досуговой</w:t>
      </w:r>
      <w:proofErr w:type="spellEnd"/>
      <w:r w:rsidRPr="00A722F2">
        <w:rPr>
          <w:lang w:val="ru-RU"/>
        </w:rPr>
        <w:t xml:space="preserve"> и иной деятельности, соответствующей</w:t>
      </w:r>
      <w:r w:rsidR="004D0B72">
        <w:rPr>
          <w:lang w:val="ru-RU"/>
        </w:rPr>
        <w:t xml:space="preserve"> </w:t>
      </w:r>
      <w:r w:rsidRPr="00A722F2">
        <w:rPr>
          <w:lang w:val="ru-RU"/>
        </w:rPr>
        <w:t>основным принципам и целям Учреждения, не запрещенных</w:t>
      </w:r>
      <w:r w:rsidR="004D0B72">
        <w:rPr>
          <w:lang w:val="ru-RU"/>
        </w:rPr>
        <w:t xml:space="preserve"> </w:t>
      </w:r>
      <w:r w:rsidRPr="00A722F2">
        <w:rPr>
          <w:lang w:val="ru-RU"/>
        </w:rPr>
        <w:t>законодательством Российской Федерации.</w:t>
      </w:r>
    </w:p>
    <w:p w:rsidR="00A722F2" w:rsidRPr="00A722F2" w:rsidRDefault="00A722F2" w:rsidP="0026192B">
      <w:pPr>
        <w:pStyle w:val="12"/>
        <w:spacing w:after="80"/>
        <w:ind w:firstLine="709"/>
        <w:jc w:val="both"/>
        <w:rPr>
          <w:lang w:val="ru-RU"/>
        </w:rPr>
      </w:pPr>
      <w:r w:rsidRPr="00A722F2">
        <w:rPr>
          <w:lang w:val="ru-RU"/>
        </w:rPr>
        <w:t>3.3. Перечень видов муниципальных услуг, предоставляемых</w:t>
      </w:r>
      <w:r w:rsidR="00820199">
        <w:rPr>
          <w:lang w:val="ru-RU"/>
        </w:rPr>
        <w:t xml:space="preserve"> </w:t>
      </w:r>
      <w:r w:rsidRPr="00A722F2">
        <w:rPr>
          <w:lang w:val="ru-RU"/>
        </w:rPr>
        <w:t>Учреждением населению бесплатно или на условиях частичной оплаты,</w:t>
      </w:r>
      <w:r w:rsidR="00820199">
        <w:rPr>
          <w:lang w:val="ru-RU"/>
        </w:rPr>
        <w:t xml:space="preserve"> </w:t>
      </w:r>
      <w:r w:rsidRPr="00A722F2">
        <w:rPr>
          <w:lang w:val="ru-RU"/>
        </w:rPr>
        <w:t xml:space="preserve">рассчитанный с </w:t>
      </w:r>
      <w:proofErr w:type="gramStart"/>
      <w:r w:rsidRPr="00A722F2">
        <w:rPr>
          <w:lang w:val="ru-RU"/>
        </w:rPr>
        <w:t>учетом</w:t>
      </w:r>
      <w:proofErr w:type="gramEnd"/>
      <w:r w:rsidRPr="00A722F2">
        <w:rPr>
          <w:lang w:val="ru-RU"/>
        </w:rPr>
        <w:t xml:space="preserve"> установленных в городе минимальных социальных стандартов, указывается Учредителем в муниципальном задании.</w:t>
      </w:r>
    </w:p>
    <w:p w:rsidR="00A722F2" w:rsidRPr="00A722F2" w:rsidRDefault="00A722F2" w:rsidP="00E90AA1">
      <w:pPr>
        <w:pStyle w:val="12"/>
        <w:spacing w:after="80"/>
        <w:ind w:firstLine="709"/>
        <w:jc w:val="both"/>
        <w:rPr>
          <w:lang w:val="ru-RU"/>
        </w:rPr>
      </w:pPr>
      <w:r w:rsidRPr="00A722F2">
        <w:rPr>
          <w:lang w:val="ru-RU"/>
        </w:rPr>
        <w:t>3.4. Порядок установления предельных цен тарифов) на оплату работ,</w:t>
      </w:r>
      <w:r w:rsidR="00820199">
        <w:rPr>
          <w:lang w:val="ru-RU"/>
        </w:rPr>
        <w:t xml:space="preserve"> </w:t>
      </w:r>
      <w:r w:rsidRPr="00A722F2">
        <w:rPr>
          <w:lang w:val="ru-RU"/>
        </w:rPr>
        <w:t>услуг, указанных в пункте 3.1. настоящего Устава регулируются правовыми</w:t>
      </w:r>
      <w:r w:rsidR="00820199">
        <w:rPr>
          <w:lang w:val="ru-RU"/>
        </w:rPr>
        <w:t xml:space="preserve"> </w:t>
      </w:r>
      <w:r w:rsidRPr="00A722F2">
        <w:rPr>
          <w:lang w:val="ru-RU"/>
        </w:rPr>
        <w:t xml:space="preserve">актами </w:t>
      </w:r>
      <w:r w:rsidR="00820199">
        <w:rPr>
          <w:lang w:val="ru-RU"/>
        </w:rPr>
        <w:t xml:space="preserve">администрации </w:t>
      </w:r>
      <w:r w:rsidRPr="00A722F2">
        <w:rPr>
          <w:lang w:val="ru-RU"/>
        </w:rPr>
        <w:t xml:space="preserve">Шенкурского муниципального </w:t>
      </w:r>
      <w:r w:rsidR="00820199">
        <w:rPr>
          <w:lang w:val="ru-RU"/>
        </w:rPr>
        <w:t>округа</w:t>
      </w:r>
      <w:r w:rsidRPr="00A722F2">
        <w:rPr>
          <w:lang w:val="ru-RU"/>
        </w:rPr>
        <w:t xml:space="preserve"> Архангельской области, устанавливаются в порядке, предусмотренном законодательством Российской Федерации. </w:t>
      </w:r>
    </w:p>
    <w:p w:rsidR="00820199" w:rsidRDefault="00A722F2" w:rsidP="00E90AA1">
      <w:pPr>
        <w:pStyle w:val="12"/>
        <w:shd w:val="clear" w:color="auto" w:fill="auto"/>
        <w:spacing w:after="80"/>
        <w:ind w:firstLine="709"/>
        <w:jc w:val="both"/>
        <w:rPr>
          <w:lang w:val="ru-RU"/>
        </w:rPr>
      </w:pPr>
      <w:r w:rsidRPr="00A722F2">
        <w:rPr>
          <w:lang w:val="ru-RU"/>
        </w:rPr>
        <w:t>3.5. Для о</w:t>
      </w:r>
      <w:r w:rsidR="00820199">
        <w:rPr>
          <w:lang w:val="ru-RU"/>
        </w:rPr>
        <w:t>существления видов деятельности,</w:t>
      </w:r>
      <w:r w:rsidRPr="00A722F2">
        <w:rPr>
          <w:lang w:val="ru-RU"/>
        </w:rPr>
        <w:t xml:space="preserve"> подлежащих лицензированию, Учреждение получает лицензию в установленном порядке.</w:t>
      </w:r>
    </w:p>
    <w:p w:rsidR="00E90AA1" w:rsidRPr="00A722F2" w:rsidRDefault="00E90AA1" w:rsidP="00E90AA1">
      <w:pPr>
        <w:pStyle w:val="12"/>
        <w:shd w:val="clear" w:color="auto" w:fill="auto"/>
        <w:spacing w:after="80"/>
        <w:ind w:firstLine="709"/>
        <w:jc w:val="both"/>
        <w:rPr>
          <w:lang w:val="ru-RU"/>
        </w:rPr>
      </w:pPr>
    </w:p>
    <w:p w:rsidR="00A722F2" w:rsidRPr="004D0B72" w:rsidRDefault="00A722F2" w:rsidP="00A722F2">
      <w:pPr>
        <w:pStyle w:val="12"/>
        <w:shd w:val="clear" w:color="auto" w:fill="auto"/>
        <w:spacing w:after="80"/>
        <w:ind w:firstLine="0"/>
        <w:jc w:val="center"/>
        <w:rPr>
          <w:b/>
          <w:bCs/>
          <w:lang w:val="ru-RU"/>
        </w:rPr>
      </w:pPr>
      <w:bookmarkStart w:id="9" w:name="bookmark6"/>
      <w:bookmarkStart w:id="10" w:name="bookmark7"/>
      <w:r w:rsidRPr="00C27B95">
        <w:rPr>
          <w:b/>
          <w:bCs/>
        </w:rPr>
        <w:t>IV</w:t>
      </w:r>
      <w:r w:rsidRPr="004D0B72">
        <w:rPr>
          <w:b/>
          <w:bCs/>
          <w:lang w:val="ru-RU"/>
        </w:rPr>
        <w:t>. УПРАВЛЕНИЕ УЧРЕЖДЕНИЕМ</w:t>
      </w:r>
      <w:bookmarkEnd w:id="9"/>
      <w:bookmarkEnd w:id="10"/>
    </w:p>
    <w:p w:rsidR="00E90AA1" w:rsidRDefault="00E90AA1" w:rsidP="00E90AA1">
      <w:pPr>
        <w:pStyle w:val="12"/>
        <w:shd w:val="clear" w:color="auto" w:fill="auto"/>
        <w:ind w:firstLine="709"/>
        <w:jc w:val="both"/>
        <w:rPr>
          <w:lang w:val="ru-RU"/>
        </w:rPr>
      </w:pPr>
      <w:r>
        <w:rPr>
          <w:lang w:val="ru-RU"/>
        </w:rPr>
        <w:t>4.1.</w:t>
      </w:r>
      <w:r w:rsidR="00CC782C">
        <w:rPr>
          <w:lang w:val="ru-RU"/>
        </w:rPr>
        <w:t xml:space="preserve"> </w:t>
      </w:r>
      <w:r w:rsidR="00A722F2" w:rsidRPr="00A722F2">
        <w:rPr>
          <w:lang w:val="ru-RU"/>
        </w:rPr>
        <w:t xml:space="preserve">Управление учреждением осуществляется в соответствии с нормативными правовыми актами Российской Федерации, правовыми актами </w:t>
      </w:r>
      <w:r w:rsidR="00820199">
        <w:rPr>
          <w:lang w:val="ru-RU"/>
        </w:rPr>
        <w:t>администрации Шенкурского муниципального округа</w:t>
      </w:r>
      <w:r w:rsidR="00A722F2" w:rsidRPr="00A722F2">
        <w:rPr>
          <w:lang w:val="ru-RU"/>
        </w:rPr>
        <w:t xml:space="preserve"> Архангельской области и настоящим Уставом. </w:t>
      </w:r>
    </w:p>
    <w:p w:rsidR="00E90AA1" w:rsidRDefault="00E90AA1" w:rsidP="00E90AA1">
      <w:pPr>
        <w:pStyle w:val="12"/>
        <w:shd w:val="clear" w:color="auto" w:fill="auto"/>
        <w:ind w:firstLine="709"/>
        <w:jc w:val="both"/>
        <w:rPr>
          <w:lang w:val="ru-RU"/>
        </w:rPr>
      </w:pPr>
      <w:r>
        <w:rPr>
          <w:lang w:val="ru-RU"/>
        </w:rPr>
        <w:t xml:space="preserve">4.2. </w:t>
      </w:r>
      <w:r w:rsidR="00A722F2" w:rsidRPr="00E90AA1">
        <w:rPr>
          <w:lang w:val="ru-RU"/>
        </w:rPr>
        <w:t>Высшим должностным лицом и единоличным исполнительным органом Учреждения является руководитель Учреждения (директор).</w:t>
      </w:r>
    </w:p>
    <w:p w:rsidR="00E90AA1" w:rsidRDefault="00A722F2" w:rsidP="00E90AA1">
      <w:pPr>
        <w:pStyle w:val="12"/>
        <w:shd w:val="clear" w:color="auto" w:fill="auto"/>
        <w:ind w:firstLine="709"/>
        <w:jc w:val="both"/>
        <w:rPr>
          <w:lang w:val="ru-RU"/>
        </w:rPr>
      </w:pPr>
      <w:r w:rsidRPr="00A722F2">
        <w:rPr>
          <w:lang w:val="ru-RU"/>
        </w:rPr>
        <w:t>Руководитель Учреждения осуществляет текущее руководство деятельностью Учреждения, назначает</w:t>
      </w:r>
      <w:r w:rsidR="00820199">
        <w:rPr>
          <w:lang w:val="ru-RU"/>
        </w:rPr>
        <w:t xml:space="preserve">ся и освобождается от должности </w:t>
      </w:r>
      <w:r w:rsidRPr="00A722F2">
        <w:rPr>
          <w:lang w:val="ru-RU"/>
        </w:rPr>
        <w:t xml:space="preserve">распоряжением администрации Шенкурского </w:t>
      </w:r>
      <w:r w:rsidR="00CC782C">
        <w:rPr>
          <w:lang w:val="ru-RU"/>
        </w:rPr>
        <w:t>м</w:t>
      </w:r>
      <w:r w:rsidRPr="00A722F2">
        <w:rPr>
          <w:lang w:val="ru-RU"/>
        </w:rPr>
        <w:t xml:space="preserve">униципального </w:t>
      </w:r>
      <w:r w:rsidR="00820199">
        <w:rPr>
          <w:lang w:val="ru-RU"/>
        </w:rPr>
        <w:t>округа Архангельской области.</w:t>
      </w:r>
    </w:p>
    <w:p w:rsidR="00E90AA1" w:rsidRDefault="00A722F2" w:rsidP="00E90AA1">
      <w:pPr>
        <w:pStyle w:val="12"/>
        <w:shd w:val="clear" w:color="auto" w:fill="auto"/>
        <w:ind w:firstLine="709"/>
        <w:jc w:val="both"/>
        <w:rPr>
          <w:lang w:val="ru-RU"/>
        </w:rPr>
      </w:pPr>
      <w:r w:rsidRPr="00CC782C">
        <w:rPr>
          <w:lang w:val="ru-RU"/>
        </w:rPr>
        <w:t>С руководителем Учреждения заключается трудовой договор на определенный срок, но не менее одного года.</w:t>
      </w:r>
    </w:p>
    <w:p w:rsidR="00A722F2" w:rsidRPr="00A722F2" w:rsidRDefault="00A722F2" w:rsidP="00E90AA1">
      <w:pPr>
        <w:pStyle w:val="12"/>
        <w:shd w:val="clear" w:color="auto" w:fill="auto"/>
        <w:ind w:firstLine="709"/>
        <w:jc w:val="both"/>
        <w:rPr>
          <w:lang w:val="ru-RU"/>
        </w:rPr>
      </w:pPr>
      <w:r w:rsidRPr="00A722F2">
        <w:rPr>
          <w:lang w:val="ru-RU"/>
        </w:rPr>
        <w:t>При назначении на должность, руководителю может устанавливаться испытательный срок в соответствии с трудовым законодательством.</w:t>
      </w:r>
    </w:p>
    <w:p w:rsidR="00A722F2" w:rsidRPr="00E90AA1" w:rsidRDefault="00E90AA1" w:rsidP="00E90AA1">
      <w:pPr>
        <w:spacing w:after="30" w:line="260" w:lineRule="auto"/>
        <w:ind w:right="14"/>
        <w:jc w:val="both"/>
        <w:rPr>
          <w:rFonts w:eastAsia="Times New Roman" w:cs="Times New Roman"/>
          <w:szCs w:val="28"/>
        </w:rPr>
      </w:pPr>
      <w:r>
        <w:rPr>
          <w:rFonts w:eastAsia="Times New Roman" w:cs="Times New Roman"/>
          <w:szCs w:val="28"/>
          <w:lang w:val="ru-RU"/>
        </w:rPr>
        <w:t>4.3.</w:t>
      </w:r>
      <w:r w:rsidR="00820199" w:rsidRPr="00E90AA1">
        <w:rPr>
          <w:rFonts w:eastAsia="Times New Roman" w:cs="Times New Roman"/>
          <w:szCs w:val="28"/>
          <w:lang w:val="ru-RU"/>
        </w:rPr>
        <w:t xml:space="preserve">       </w:t>
      </w:r>
      <w:r w:rsidR="00A722F2" w:rsidRPr="00E90AA1">
        <w:rPr>
          <w:rFonts w:eastAsia="Times New Roman" w:cs="Times New Roman"/>
          <w:szCs w:val="28"/>
        </w:rPr>
        <w:t xml:space="preserve">К </w:t>
      </w:r>
      <w:proofErr w:type="spellStart"/>
      <w:r w:rsidR="00A722F2" w:rsidRPr="00E90AA1">
        <w:rPr>
          <w:rFonts w:eastAsia="Times New Roman" w:cs="Times New Roman"/>
          <w:szCs w:val="28"/>
        </w:rPr>
        <w:t>компетенции</w:t>
      </w:r>
      <w:proofErr w:type="spellEnd"/>
      <w:r w:rsidR="00A722F2" w:rsidRPr="00E90AA1">
        <w:rPr>
          <w:rFonts w:eastAsia="Times New Roman" w:cs="Times New Roman"/>
          <w:szCs w:val="28"/>
        </w:rPr>
        <w:t xml:space="preserve"> </w:t>
      </w:r>
      <w:proofErr w:type="spellStart"/>
      <w:r w:rsidR="00A722F2" w:rsidRPr="00E90AA1">
        <w:rPr>
          <w:rFonts w:eastAsia="Times New Roman" w:cs="Times New Roman"/>
          <w:szCs w:val="28"/>
        </w:rPr>
        <w:t>Учредителя</w:t>
      </w:r>
      <w:proofErr w:type="spellEnd"/>
      <w:r w:rsidR="00A722F2" w:rsidRPr="00E90AA1">
        <w:rPr>
          <w:rFonts w:eastAsia="Times New Roman" w:cs="Times New Roman"/>
          <w:szCs w:val="28"/>
        </w:rPr>
        <w:t xml:space="preserve"> </w:t>
      </w:r>
      <w:proofErr w:type="spellStart"/>
      <w:r w:rsidR="00A722F2" w:rsidRPr="00E90AA1">
        <w:rPr>
          <w:rFonts w:eastAsia="Times New Roman" w:cs="Times New Roman"/>
          <w:szCs w:val="28"/>
        </w:rPr>
        <w:t>относится</w:t>
      </w:r>
      <w:proofErr w:type="spellEnd"/>
      <w:r w:rsidR="00A722F2" w:rsidRPr="00E90AA1">
        <w:rPr>
          <w:rFonts w:eastAsia="Times New Roman" w:cs="Times New Roman"/>
          <w:szCs w:val="28"/>
        </w:rPr>
        <w:t>:</w:t>
      </w:r>
    </w:p>
    <w:p w:rsidR="00A722F2" w:rsidRPr="00A722F2" w:rsidRDefault="00A722F2" w:rsidP="00E90AA1">
      <w:pPr>
        <w:pStyle w:val="12"/>
        <w:numPr>
          <w:ilvl w:val="0"/>
          <w:numId w:val="9"/>
        </w:numPr>
        <w:shd w:val="clear" w:color="auto" w:fill="auto"/>
        <w:ind w:firstLine="0"/>
        <w:jc w:val="both"/>
        <w:rPr>
          <w:lang w:val="ru-RU"/>
        </w:rPr>
      </w:pPr>
      <w:r w:rsidRPr="00A722F2">
        <w:rPr>
          <w:lang w:val="ru-RU"/>
        </w:rPr>
        <w:t>утверждение в установленном порядке Устава Учреждения, внесение в него изменений;</w:t>
      </w:r>
    </w:p>
    <w:p w:rsidR="00A722F2" w:rsidRPr="00A722F2" w:rsidRDefault="00A722F2" w:rsidP="00E90AA1">
      <w:pPr>
        <w:pStyle w:val="12"/>
        <w:numPr>
          <w:ilvl w:val="0"/>
          <w:numId w:val="9"/>
        </w:numPr>
        <w:shd w:val="clear" w:color="auto" w:fill="auto"/>
        <w:ind w:firstLine="0"/>
        <w:jc w:val="both"/>
        <w:rPr>
          <w:lang w:val="ru-RU"/>
        </w:rPr>
      </w:pPr>
      <w:r w:rsidRPr="00A722F2">
        <w:rPr>
          <w:lang w:val="ru-RU"/>
        </w:rPr>
        <w:t>решение в отношении руководителя в соответствии с трудовым законодательством вопросов, связанных с работой в учреждении, в том числе:</w:t>
      </w:r>
    </w:p>
    <w:p w:rsidR="00A722F2" w:rsidRPr="00A722F2" w:rsidRDefault="00E90AA1" w:rsidP="00E90AA1">
      <w:pPr>
        <w:pStyle w:val="12"/>
        <w:shd w:val="clear" w:color="auto" w:fill="auto"/>
        <w:ind w:firstLine="0"/>
        <w:jc w:val="both"/>
        <w:rPr>
          <w:lang w:val="ru-RU"/>
        </w:rPr>
      </w:pPr>
      <w:r>
        <w:rPr>
          <w:iCs/>
          <w:lang w:val="ru-RU"/>
        </w:rPr>
        <w:t>-</w:t>
      </w:r>
      <w:r w:rsidR="00A722F2" w:rsidRPr="00A722F2">
        <w:rPr>
          <w:i/>
          <w:iCs/>
          <w:lang w:val="ru-RU"/>
        </w:rPr>
        <w:t xml:space="preserve"> </w:t>
      </w:r>
      <w:r w:rsidR="00A722F2" w:rsidRPr="00A722F2">
        <w:rPr>
          <w:lang w:val="ru-RU"/>
        </w:rPr>
        <w:t>назначение на должность, заключение и прекращение трудового договора, внесение в него изменений и дополнений, отстранение от работы;</w:t>
      </w:r>
    </w:p>
    <w:p w:rsidR="00A722F2" w:rsidRPr="00A722F2" w:rsidRDefault="00820199" w:rsidP="00A722F2">
      <w:pPr>
        <w:pStyle w:val="12"/>
        <w:shd w:val="clear" w:color="auto" w:fill="auto"/>
        <w:ind w:left="142" w:hanging="142"/>
        <w:jc w:val="both"/>
        <w:rPr>
          <w:lang w:val="ru-RU"/>
        </w:rPr>
      </w:pPr>
      <w:r>
        <w:rPr>
          <w:lang w:val="ru-RU"/>
        </w:rPr>
        <w:lastRenderedPageBreak/>
        <w:t xml:space="preserve">  </w:t>
      </w:r>
      <w:r w:rsidR="00E90AA1">
        <w:rPr>
          <w:lang w:val="ru-RU"/>
        </w:rPr>
        <w:t xml:space="preserve">- </w:t>
      </w:r>
      <w:r w:rsidR="00A722F2" w:rsidRPr="00A722F2">
        <w:rPr>
          <w:lang w:val="ru-RU"/>
        </w:rPr>
        <w:t>утверждение должностной инструкции руководителя;</w:t>
      </w:r>
    </w:p>
    <w:p w:rsidR="00A722F2" w:rsidRPr="00A722F2" w:rsidRDefault="00820199" w:rsidP="00E90AA1">
      <w:pPr>
        <w:pStyle w:val="12"/>
        <w:shd w:val="clear" w:color="auto" w:fill="auto"/>
        <w:ind w:firstLine="0"/>
        <w:jc w:val="both"/>
        <w:rPr>
          <w:lang w:val="ru-RU"/>
        </w:rPr>
      </w:pPr>
      <w:r>
        <w:rPr>
          <w:lang w:val="ru-RU"/>
        </w:rPr>
        <w:t xml:space="preserve"> </w:t>
      </w:r>
      <w:r w:rsidR="00E90AA1">
        <w:rPr>
          <w:lang w:val="ru-RU"/>
        </w:rPr>
        <w:t>-</w:t>
      </w:r>
      <w:r>
        <w:rPr>
          <w:lang w:val="ru-RU"/>
        </w:rPr>
        <w:t xml:space="preserve"> </w:t>
      </w:r>
      <w:r w:rsidR="00A722F2" w:rsidRPr="00A722F2">
        <w:rPr>
          <w:lang w:val="ru-RU"/>
        </w:rPr>
        <w:t>установление выплат стимулирующего характера (в том числе премий) руководителю;</w:t>
      </w:r>
    </w:p>
    <w:p w:rsidR="00A722F2" w:rsidRPr="00A722F2" w:rsidRDefault="00820199" w:rsidP="00E90AA1">
      <w:pPr>
        <w:pStyle w:val="12"/>
        <w:shd w:val="clear" w:color="auto" w:fill="auto"/>
        <w:ind w:firstLine="0"/>
        <w:jc w:val="both"/>
        <w:rPr>
          <w:lang w:val="ru-RU"/>
        </w:rPr>
      </w:pPr>
      <w:r>
        <w:rPr>
          <w:lang w:val="ru-RU"/>
        </w:rPr>
        <w:t xml:space="preserve"> </w:t>
      </w:r>
      <w:r w:rsidR="00E90AA1">
        <w:rPr>
          <w:lang w:val="ru-RU"/>
        </w:rPr>
        <w:t>-</w:t>
      </w:r>
      <w:r>
        <w:rPr>
          <w:lang w:val="ru-RU"/>
        </w:rPr>
        <w:t xml:space="preserve"> </w:t>
      </w:r>
      <w:r w:rsidR="00A722F2" w:rsidRPr="00A722F2">
        <w:rPr>
          <w:lang w:val="ru-RU"/>
        </w:rPr>
        <w:t>применение поощрения за труд, применение и снятие дисциплинарных взысканий в отношении руководителя;</w:t>
      </w:r>
    </w:p>
    <w:p w:rsidR="00A722F2" w:rsidRPr="00A722F2" w:rsidRDefault="00820199" w:rsidP="00A722F2">
      <w:pPr>
        <w:pStyle w:val="12"/>
        <w:shd w:val="clear" w:color="auto" w:fill="auto"/>
        <w:ind w:left="142" w:hanging="142"/>
        <w:jc w:val="both"/>
        <w:rPr>
          <w:lang w:val="ru-RU"/>
        </w:rPr>
      </w:pPr>
      <w:r>
        <w:rPr>
          <w:lang w:val="ru-RU"/>
        </w:rPr>
        <w:t xml:space="preserve"> </w:t>
      </w:r>
      <w:r w:rsidR="00E90AA1">
        <w:rPr>
          <w:lang w:val="ru-RU"/>
        </w:rPr>
        <w:t>-</w:t>
      </w:r>
      <w:r>
        <w:rPr>
          <w:lang w:val="ru-RU"/>
        </w:rPr>
        <w:t xml:space="preserve"> </w:t>
      </w:r>
      <w:r w:rsidR="00A722F2" w:rsidRPr="00A722F2">
        <w:rPr>
          <w:lang w:val="ru-RU"/>
        </w:rPr>
        <w:t>направление в служебные командировки;</w:t>
      </w:r>
    </w:p>
    <w:p w:rsidR="00A722F2" w:rsidRPr="00A722F2" w:rsidRDefault="00820199" w:rsidP="00532EA5">
      <w:pPr>
        <w:pStyle w:val="12"/>
        <w:shd w:val="clear" w:color="auto" w:fill="auto"/>
        <w:ind w:firstLine="0"/>
        <w:jc w:val="both"/>
        <w:rPr>
          <w:lang w:val="ru-RU"/>
        </w:rPr>
      </w:pPr>
      <w:r>
        <w:rPr>
          <w:lang w:val="ru-RU"/>
        </w:rPr>
        <w:t xml:space="preserve"> </w:t>
      </w:r>
      <w:r w:rsidR="00E90AA1">
        <w:rPr>
          <w:lang w:val="ru-RU"/>
        </w:rPr>
        <w:t>-</w:t>
      </w:r>
      <w:r>
        <w:rPr>
          <w:lang w:val="ru-RU"/>
        </w:rPr>
        <w:t xml:space="preserve"> </w:t>
      </w:r>
      <w:r w:rsidR="00A722F2" w:rsidRPr="00A722F2">
        <w:rPr>
          <w:lang w:val="ru-RU"/>
        </w:rPr>
        <w:t>решение вопросов о предоставлении, продлении, перенесении ежегодных оплачиваемых отпусков, разделении их на части, отзыве из отпуска, замене ежегодного оплачиваемого отпуска денежной компенсацией, предоставлении отпуска без сохранения заработной платы;</w:t>
      </w:r>
    </w:p>
    <w:p w:rsidR="00A722F2" w:rsidRPr="00A722F2" w:rsidRDefault="00A722F2" w:rsidP="00E90AA1">
      <w:pPr>
        <w:pStyle w:val="ac"/>
        <w:numPr>
          <w:ilvl w:val="0"/>
          <w:numId w:val="33"/>
        </w:numPr>
        <w:spacing w:after="30" w:line="260" w:lineRule="auto"/>
        <w:ind w:left="0" w:right="14" w:firstLine="0"/>
        <w:jc w:val="both"/>
        <w:rPr>
          <w:rFonts w:eastAsia="Times New Roman" w:cs="Times New Roman"/>
          <w:szCs w:val="28"/>
          <w:lang w:val="ru-RU"/>
        </w:rPr>
      </w:pPr>
      <w:r w:rsidRPr="00A722F2">
        <w:rPr>
          <w:rFonts w:eastAsia="Times New Roman" w:cs="Times New Roman"/>
          <w:szCs w:val="28"/>
          <w:lang w:val="ru-RU"/>
        </w:rPr>
        <w:t>формирование и утверждение муниципального задания учреждения, определение порядка составления и утверждения плана финансово-хозяйственной, деятельности учреждения;</w:t>
      </w:r>
    </w:p>
    <w:p w:rsidR="00A722F2" w:rsidRPr="00A722F2" w:rsidRDefault="00A722F2" w:rsidP="00820199">
      <w:pPr>
        <w:spacing w:after="30" w:line="260" w:lineRule="auto"/>
        <w:ind w:right="14" w:firstLine="0"/>
        <w:jc w:val="both"/>
        <w:rPr>
          <w:rFonts w:eastAsia="Times New Roman" w:cs="Times New Roman"/>
          <w:szCs w:val="28"/>
          <w:lang w:val="ru-RU"/>
        </w:rPr>
      </w:pPr>
      <w:r w:rsidRPr="00A722F2">
        <w:rPr>
          <w:rFonts w:eastAsia="Times New Roman" w:cs="Times New Roman"/>
          <w:szCs w:val="28"/>
          <w:lang w:val="ru-RU"/>
        </w:rPr>
        <w:t>4)</w:t>
      </w:r>
      <w:r w:rsidR="00820199">
        <w:rPr>
          <w:rFonts w:eastAsia="Times New Roman" w:cs="Times New Roman"/>
          <w:szCs w:val="28"/>
          <w:lang w:val="ru-RU"/>
        </w:rPr>
        <w:t xml:space="preserve">    </w:t>
      </w:r>
      <w:r w:rsidRPr="00A722F2">
        <w:rPr>
          <w:rFonts w:eastAsia="Times New Roman" w:cs="Times New Roman"/>
          <w:szCs w:val="28"/>
          <w:lang w:val="ru-RU"/>
        </w:rPr>
        <w:t>определение перечня особо ценного движимого имущества учреждения, принятие решений об отнесении имущества учреждения к категории особо ценного движимого имущества и об исключении указанного имущества из категории особо ценного движимого имущества;</w:t>
      </w:r>
    </w:p>
    <w:p w:rsidR="00A722F2" w:rsidRPr="00A722F2" w:rsidRDefault="00A722F2" w:rsidP="00820199">
      <w:pPr>
        <w:spacing w:after="30" w:line="260" w:lineRule="auto"/>
        <w:ind w:right="14" w:firstLine="0"/>
        <w:jc w:val="both"/>
        <w:rPr>
          <w:rFonts w:eastAsia="Times New Roman" w:cs="Times New Roman"/>
          <w:color w:val="FF0000"/>
          <w:szCs w:val="28"/>
          <w:lang w:val="ru-RU"/>
        </w:rPr>
      </w:pPr>
      <w:proofErr w:type="gramStart"/>
      <w:r w:rsidRPr="00A722F2">
        <w:rPr>
          <w:rFonts w:eastAsia="Times New Roman" w:cs="Times New Roman"/>
          <w:szCs w:val="28"/>
          <w:lang w:val="ru-RU"/>
        </w:rPr>
        <w:t>5)</w:t>
      </w:r>
      <w:r w:rsidR="00820199">
        <w:rPr>
          <w:rFonts w:eastAsia="Times New Roman" w:cs="Times New Roman"/>
          <w:szCs w:val="28"/>
          <w:lang w:val="ru-RU"/>
        </w:rPr>
        <w:t xml:space="preserve">  </w:t>
      </w:r>
      <w:r w:rsidRPr="00A722F2">
        <w:rPr>
          <w:rFonts w:eastAsia="Times New Roman" w:cs="Times New Roman"/>
          <w:szCs w:val="28"/>
          <w:lang w:val="ru-RU"/>
        </w:rPr>
        <w:t xml:space="preserve">утверждение нормативных затрат на оказание муниципальных услуг (выполнение работ) и нормативных затрат на содержание недвижимого имущества и особо ценного движимого имущества, закрепленных за Учреждением собственником имущества или приобретенных Учреждением за счет средств, выделенных ему </w:t>
      </w:r>
      <w:r w:rsidR="00820199">
        <w:rPr>
          <w:rFonts w:eastAsia="Times New Roman" w:cs="Times New Roman"/>
          <w:szCs w:val="28"/>
          <w:lang w:val="ru-RU"/>
        </w:rPr>
        <w:t>Шенкурским муниципальным округом Архангельской области</w:t>
      </w:r>
      <w:r w:rsidRPr="00A722F2">
        <w:rPr>
          <w:rFonts w:eastAsia="Times New Roman" w:cs="Times New Roman"/>
          <w:szCs w:val="28"/>
          <w:lang w:val="ru-RU"/>
        </w:rPr>
        <w:t>, на приобретение такого имущества, а также на уплату налогов, в качестве объекта налогообложения по которым признается соответствующее имущество, в том</w:t>
      </w:r>
      <w:proofErr w:type="gramEnd"/>
      <w:r w:rsidRPr="00A722F2">
        <w:rPr>
          <w:rFonts w:eastAsia="Times New Roman" w:cs="Times New Roman"/>
          <w:szCs w:val="28"/>
          <w:lang w:val="ru-RU"/>
        </w:rPr>
        <w:t xml:space="preserve"> </w:t>
      </w:r>
      <w:proofErr w:type="gramStart"/>
      <w:r w:rsidRPr="00A722F2">
        <w:rPr>
          <w:rFonts w:eastAsia="Times New Roman" w:cs="Times New Roman"/>
          <w:szCs w:val="28"/>
          <w:lang w:val="ru-RU"/>
        </w:rPr>
        <w:t>числе</w:t>
      </w:r>
      <w:proofErr w:type="gramEnd"/>
      <w:r w:rsidRPr="00A722F2">
        <w:rPr>
          <w:rFonts w:eastAsia="Times New Roman" w:cs="Times New Roman"/>
          <w:szCs w:val="28"/>
          <w:lang w:val="ru-RU"/>
        </w:rPr>
        <w:t xml:space="preserve"> земельные </w:t>
      </w:r>
      <w:r w:rsidRPr="00A722F2">
        <w:rPr>
          <w:rFonts w:cs="Times New Roman"/>
          <w:szCs w:val="28"/>
          <w:lang w:val="ru-RU"/>
        </w:rPr>
        <w:t xml:space="preserve">участки; </w:t>
      </w:r>
    </w:p>
    <w:p w:rsidR="00A722F2" w:rsidRPr="00A722F2" w:rsidRDefault="00A722F2" w:rsidP="00A722F2">
      <w:pPr>
        <w:pStyle w:val="12"/>
        <w:shd w:val="clear" w:color="auto" w:fill="auto"/>
        <w:ind w:firstLine="0"/>
        <w:jc w:val="both"/>
        <w:rPr>
          <w:lang w:val="ru-RU"/>
        </w:rPr>
      </w:pPr>
      <w:r w:rsidRPr="00A722F2">
        <w:rPr>
          <w:lang w:val="ru-RU"/>
        </w:rPr>
        <w:t xml:space="preserve">6) установление предельно допустимых значений просроченной кредиторской задолженности учреждения, при наличии которой трудовой договор с руководителем </w:t>
      </w:r>
      <w:proofErr w:type="gramStart"/>
      <w:r w:rsidRPr="00A722F2">
        <w:rPr>
          <w:lang w:val="ru-RU"/>
        </w:rPr>
        <w:t>Учреждения</w:t>
      </w:r>
      <w:proofErr w:type="gramEnd"/>
      <w:r w:rsidRPr="00A722F2">
        <w:rPr>
          <w:lang w:val="ru-RU"/>
        </w:rPr>
        <w:t xml:space="preserve"> может быть расторгнут по инициативе работодателя;</w:t>
      </w:r>
    </w:p>
    <w:p w:rsidR="00A722F2" w:rsidRPr="00A722F2" w:rsidRDefault="00A722F2" w:rsidP="00F94A4C">
      <w:pPr>
        <w:pStyle w:val="12"/>
        <w:shd w:val="clear" w:color="auto" w:fill="auto"/>
        <w:tabs>
          <w:tab w:val="left" w:pos="859"/>
        </w:tabs>
        <w:ind w:firstLine="0"/>
        <w:jc w:val="both"/>
        <w:rPr>
          <w:lang w:val="ru-RU"/>
        </w:rPr>
      </w:pPr>
      <w:r w:rsidRPr="00A722F2">
        <w:rPr>
          <w:lang w:val="ru-RU"/>
        </w:rPr>
        <w:t xml:space="preserve">7) осуществление </w:t>
      </w:r>
      <w:proofErr w:type="gramStart"/>
      <w:r w:rsidRPr="00A722F2">
        <w:rPr>
          <w:lang w:val="ru-RU"/>
        </w:rPr>
        <w:t>контроля за</w:t>
      </w:r>
      <w:proofErr w:type="gramEnd"/>
      <w:r w:rsidRPr="00A722F2">
        <w:rPr>
          <w:lang w:val="ru-RU"/>
        </w:rPr>
        <w:t xml:space="preserve"> соответствием деятельности учреждения</w:t>
      </w:r>
      <w:r w:rsidR="00F94A4C">
        <w:rPr>
          <w:lang w:val="ru-RU"/>
        </w:rPr>
        <w:t xml:space="preserve"> </w:t>
      </w:r>
      <w:r w:rsidRPr="00A722F2">
        <w:rPr>
          <w:lang w:val="ru-RU"/>
        </w:rPr>
        <w:t>настоящему уставу, контроля за выполнением муниципального задания, а также контроля финансово-хозяйственной деятельности учреждения;</w:t>
      </w:r>
    </w:p>
    <w:p w:rsidR="00A722F2" w:rsidRPr="00A722F2" w:rsidRDefault="00A722F2" w:rsidP="00A722F2">
      <w:pPr>
        <w:pStyle w:val="12"/>
        <w:shd w:val="clear" w:color="auto" w:fill="auto"/>
        <w:ind w:firstLine="0"/>
        <w:jc w:val="both"/>
        <w:rPr>
          <w:lang w:val="ru-RU"/>
        </w:rPr>
      </w:pPr>
      <w:r w:rsidRPr="00A722F2">
        <w:rPr>
          <w:lang w:val="ru-RU"/>
        </w:rPr>
        <w:t>8) утверждение передаточного акта или разделительного баланса;</w:t>
      </w:r>
    </w:p>
    <w:p w:rsidR="00A722F2" w:rsidRPr="00A722F2" w:rsidRDefault="00A722F2" w:rsidP="00A722F2">
      <w:pPr>
        <w:pStyle w:val="12"/>
        <w:shd w:val="clear" w:color="auto" w:fill="auto"/>
        <w:ind w:firstLine="0"/>
        <w:jc w:val="both"/>
        <w:rPr>
          <w:lang w:val="ru-RU"/>
        </w:rPr>
      </w:pPr>
      <w:r w:rsidRPr="00A722F2">
        <w:rPr>
          <w:lang w:val="ru-RU"/>
        </w:rPr>
        <w:t>9) назначение ликвидационной комиссии (ликвидатора) и утверждение</w:t>
      </w:r>
    </w:p>
    <w:p w:rsidR="00E90AA1" w:rsidRDefault="00A722F2" w:rsidP="00F94A4C">
      <w:pPr>
        <w:pStyle w:val="12"/>
        <w:shd w:val="clear" w:color="auto" w:fill="auto"/>
        <w:ind w:firstLine="0"/>
        <w:jc w:val="both"/>
        <w:rPr>
          <w:lang w:val="ru-RU"/>
        </w:rPr>
      </w:pPr>
      <w:r w:rsidRPr="00A722F2">
        <w:rPr>
          <w:lang w:val="ru-RU"/>
        </w:rPr>
        <w:t>промежуточного и окончательного ликвидационных балансов;</w:t>
      </w:r>
    </w:p>
    <w:p w:rsidR="00A722F2" w:rsidRPr="00A722F2" w:rsidRDefault="00A722F2" w:rsidP="00F94A4C">
      <w:pPr>
        <w:pStyle w:val="12"/>
        <w:shd w:val="clear" w:color="auto" w:fill="auto"/>
        <w:ind w:firstLine="0"/>
        <w:jc w:val="both"/>
        <w:rPr>
          <w:lang w:val="ru-RU"/>
        </w:rPr>
      </w:pPr>
      <w:r w:rsidRPr="00A722F2">
        <w:rPr>
          <w:lang w:val="ru-RU"/>
        </w:rPr>
        <w:t>10) осуществление иных полномочий, предусмотренных нормативными правовыми актами Российской Федерации и правовыми актами Шен</w:t>
      </w:r>
      <w:r w:rsidR="00820199">
        <w:rPr>
          <w:lang w:val="ru-RU"/>
        </w:rPr>
        <w:t>курского муниципального округа Архангельской области.</w:t>
      </w:r>
    </w:p>
    <w:p w:rsidR="00A722F2" w:rsidRPr="00A722F2" w:rsidRDefault="00A722F2" w:rsidP="00E90AA1">
      <w:pPr>
        <w:pStyle w:val="12"/>
        <w:shd w:val="clear" w:color="auto" w:fill="auto"/>
        <w:ind w:firstLine="709"/>
        <w:jc w:val="both"/>
        <w:rPr>
          <w:lang w:val="ru-RU"/>
        </w:rPr>
      </w:pPr>
      <w:r w:rsidRPr="00A722F2">
        <w:rPr>
          <w:lang w:val="ru-RU"/>
        </w:rPr>
        <w:t>4.4. Руководитель (директор):</w:t>
      </w:r>
    </w:p>
    <w:p w:rsidR="00A722F2" w:rsidRPr="00A722F2" w:rsidRDefault="00A722F2" w:rsidP="00E90AA1">
      <w:pPr>
        <w:pStyle w:val="12"/>
        <w:ind w:firstLine="0"/>
        <w:jc w:val="both"/>
        <w:rPr>
          <w:lang w:val="ru-RU"/>
        </w:rPr>
      </w:pPr>
      <w:r w:rsidRPr="00A722F2">
        <w:rPr>
          <w:lang w:val="ru-RU"/>
        </w:rPr>
        <w:t>1) осуществляет руководство деятельностью учреждения;</w:t>
      </w:r>
    </w:p>
    <w:p w:rsidR="00A722F2" w:rsidRPr="00A722F2" w:rsidRDefault="00A722F2" w:rsidP="00E90AA1">
      <w:pPr>
        <w:pStyle w:val="12"/>
        <w:ind w:firstLine="0"/>
        <w:jc w:val="both"/>
        <w:rPr>
          <w:lang w:val="ru-RU"/>
        </w:rPr>
      </w:pPr>
      <w:proofErr w:type="gramStart"/>
      <w:r w:rsidRPr="00A722F2">
        <w:rPr>
          <w:lang w:val="ru-RU"/>
        </w:rPr>
        <w:t>2) представляет учреждение во взаимоотношениях с федеральными</w:t>
      </w:r>
      <w:r w:rsidR="00820199">
        <w:rPr>
          <w:lang w:val="ru-RU"/>
        </w:rPr>
        <w:t xml:space="preserve"> </w:t>
      </w:r>
      <w:r w:rsidRPr="00A722F2">
        <w:rPr>
          <w:lang w:val="ru-RU"/>
        </w:rPr>
        <w:t>и государственной власти, органами государственной власти</w:t>
      </w:r>
      <w:r w:rsidR="00820199">
        <w:rPr>
          <w:lang w:val="ru-RU"/>
        </w:rPr>
        <w:t xml:space="preserve"> </w:t>
      </w:r>
      <w:r w:rsidRPr="00A722F2">
        <w:rPr>
          <w:lang w:val="ru-RU"/>
        </w:rPr>
        <w:t>Архангельской области, государственными органами иных субъектов</w:t>
      </w:r>
      <w:r w:rsidR="00820199">
        <w:rPr>
          <w:lang w:val="ru-RU"/>
        </w:rPr>
        <w:t xml:space="preserve"> </w:t>
      </w:r>
      <w:r w:rsidRPr="00A722F2">
        <w:rPr>
          <w:lang w:val="ru-RU"/>
        </w:rPr>
        <w:t xml:space="preserve">Российской </w:t>
      </w:r>
      <w:r w:rsidRPr="00A722F2">
        <w:rPr>
          <w:lang w:val="ru-RU"/>
        </w:rPr>
        <w:lastRenderedPageBreak/>
        <w:t>Федерации, органами местного самоуправления, должностными лицами, общественными объединениями, иными организациями и гражданами;</w:t>
      </w:r>
      <w:proofErr w:type="gramEnd"/>
    </w:p>
    <w:p w:rsidR="00A722F2" w:rsidRPr="00A722F2" w:rsidRDefault="00A722F2" w:rsidP="00E90AA1">
      <w:pPr>
        <w:pStyle w:val="12"/>
        <w:ind w:firstLine="0"/>
        <w:jc w:val="both"/>
        <w:rPr>
          <w:lang w:val="ru-RU"/>
        </w:rPr>
      </w:pPr>
      <w:r w:rsidRPr="00A722F2">
        <w:rPr>
          <w:lang w:val="ru-RU"/>
        </w:rPr>
        <w:t>3) без доверенности выступает в гражданском обороте от имени</w:t>
      </w:r>
      <w:r w:rsidR="00820199">
        <w:rPr>
          <w:lang w:val="ru-RU"/>
        </w:rPr>
        <w:t xml:space="preserve"> </w:t>
      </w:r>
      <w:r w:rsidRPr="00A722F2">
        <w:rPr>
          <w:lang w:val="ru-RU"/>
        </w:rPr>
        <w:t>учреждения как юридического лица, в том числе подписывает договоры,</w:t>
      </w:r>
      <w:r w:rsidR="00820199">
        <w:rPr>
          <w:lang w:val="ru-RU"/>
        </w:rPr>
        <w:t xml:space="preserve"> </w:t>
      </w:r>
      <w:r w:rsidRPr="00A722F2">
        <w:rPr>
          <w:lang w:val="ru-RU"/>
        </w:rPr>
        <w:t>доверенности, платежные и иные документы;</w:t>
      </w:r>
    </w:p>
    <w:p w:rsidR="00A722F2" w:rsidRPr="00A722F2" w:rsidRDefault="00A722F2" w:rsidP="00E90AA1">
      <w:pPr>
        <w:pStyle w:val="12"/>
        <w:ind w:firstLine="0"/>
        <w:jc w:val="both"/>
        <w:rPr>
          <w:lang w:val="ru-RU"/>
        </w:rPr>
      </w:pPr>
      <w:r w:rsidRPr="00A722F2">
        <w:rPr>
          <w:lang w:val="ru-RU"/>
        </w:rPr>
        <w:t>4) от имени учреждения распоряжается:</w:t>
      </w:r>
    </w:p>
    <w:p w:rsidR="00A722F2" w:rsidRPr="00A722F2" w:rsidRDefault="00A722F2" w:rsidP="00E90AA1">
      <w:pPr>
        <w:pStyle w:val="12"/>
        <w:ind w:firstLine="0"/>
        <w:jc w:val="both"/>
        <w:rPr>
          <w:lang w:val="ru-RU"/>
        </w:rPr>
      </w:pPr>
      <w:r w:rsidRPr="00A722F2">
        <w:rPr>
          <w:lang w:val="ru-RU"/>
        </w:rPr>
        <w:t xml:space="preserve">бюджетными средствами, предоставленными в качестве субсидий и иных </w:t>
      </w:r>
    </w:p>
    <w:p w:rsidR="00A722F2" w:rsidRPr="00A722F2" w:rsidRDefault="00A722F2" w:rsidP="00E90AA1">
      <w:pPr>
        <w:pStyle w:val="12"/>
        <w:ind w:firstLine="0"/>
        <w:jc w:val="both"/>
        <w:rPr>
          <w:lang w:val="ru-RU"/>
        </w:rPr>
      </w:pPr>
      <w:r w:rsidRPr="00A722F2">
        <w:rPr>
          <w:lang w:val="ru-RU"/>
        </w:rPr>
        <w:t>бюджетных ассигнований, а также бюджетных инвестиций, в</w:t>
      </w:r>
      <w:r w:rsidR="00820199">
        <w:rPr>
          <w:lang w:val="ru-RU"/>
        </w:rPr>
        <w:t xml:space="preserve"> </w:t>
      </w:r>
      <w:r w:rsidRPr="00A722F2">
        <w:rPr>
          <w:lang w:val="ru-RU"/>
        </w:rPr>
        <w:t>соответстви</w:t>
      </w:r>
      <w:r w:rsidR="00E90AA1">
        <w:rPr>
          <w:lang w:val="ru-RU"/>
        </w:rPr>
        <w:t xml:space="preserve">и с </w:t>
      </w:r>
      <w:r w:rsidR="00820199">
        <w:rPr>
          <w:lang w:val="ru-RU"/>
        </w:rPr>
        <w:t>условиями их предоставления;</w:t>
      </w:r>
    </w:p>
    <w:p w:rsidR="00A722F2" w:rsidRPr="00820199" w:rsidRDefault="00A722F2" w:rsidP="00E90AA1">
      <w:pPr>
        <w:pStyle w:val="12"/>
        <w:ind w:firstLine="0"/>
        <w:jc w:val="both"/>
        <w:rPr>
          <w:lang w:val="ru-RU"/>
        </w:rPr>
      </w:pPr>
      <w:r w:rsidRPr="00A722F2">
        <w:rPr>
          <w:lang w:val="ru-RU"/>
        </w:rPr>
        <w:t>денежными средствами, полученными от приносящей доходы</w:t>
      </w:r>
      <w:r w:rsidR="00820199">
        <w:rPr>
          <w:lang w:val="ru-RU"/>
        </w:rPr>
        <w:t xml:space="preserve"> </w:t>
      </w:r>
      <w:r w:rsidRPr="00820199">
        <w:rPr>
          <w:lang w:val="ru-RU"/>
        </w:rPr>
        <w:t>деятельности;</w:t>
      </w:r>
    </w:p>
    <w:p w:rsidR="00A722F2" w:rsidRPr="00A722F2" w:rsidRDefault="00A722F2" w:rsidP="00E90AA1">
      <w:pPr>
        <w:pStyle w:val="12"/>
        <w:numPr>
          <w:ilvl w:val="0"/>
          <w:numId w:val="24"/>
        </w:numPr>
        <w:ind w:left="0" w:firstLine="0"/>
        <w:jc w:val="both"/>
        <w:rPr>
          <w:lang w:val="ru-RU"/>
        </w:rPr>
      </w:pPr>
      <w:r w:rsidRPr="00A722F2">
        <w:rPr>
          <w:lang w:val="ru-RU"/>
        </w:rPr>
        <w:t xml:space="preserve">открывает лицевые счета в органах Федерального казначейства по учёту ассигнований, выделяемых из бюджета </w:t>
      </w:r>
      <w:r w:rsidR="00820199">
        <w:rPr>
          <w:lang w:val="ru-RU"/>
        </w:rPr>
        <w:t>Шенкурского муниципального округа Архангельской области</w:t>
      </w:r>
      <w:r w:rsidRPr="00A722F2">
        <w:rPr>
          <w:lang w:val="ru-RU"/>
        </w:rPr>
        <w:t>, и средств, полученных от приносящей доходы деятельности, в валюте Российской Федерации;</w:t>
      </w:r>
    </w:p>
    <w:p w:rsidR="00A722F2" w:rsidRPr="00A722F2" w:rsidRDefault="00A722F2" w:rsidP="00E90AA1">
      <w:pPr>
        <w:pStyle w:val="12"/>
        <w:ind w:firstLine="0"/>
        <w:jc w:val="both"/>
        <w:rPr>
          <w:lang w:val="ru-RU"/>
        </w:rPr>
      </w:pPr>
      <w:r w:rsidRPr="00A722F2">
        <w:rPr>
          <w:lang w:val="ru-RU"/>
        </w:rPr>
        <w:t>6)</w:t>
      </w:r>
      <w:r w:rsidRPr="00A722F2">
        <w:rPr>
          <w:lang w:val="ru-RU"/>
        </w:rPr>
        <w:tab/>
        <w:t>от имени учреждения подписывает исковые заявления, заявления, жалобы и иные обращения, направляемые в суды, в том числе к мировым судьям, арбитражные и третейские суды;</w:t>
      </w:r>
    </w:p>
    <w:p w:rsidR="00A722F2" w:rsidRPr="00A722F2" w:rsidRDefault="00A722F2" w:rsidP="00E90AA1">
      <w:pPr>
        <w:pStyle w:val="12"/>
        <w:ind w:firstLine="0"/>
        <w:jc w:val="both"/>
        <w:rPr>
          <w:lang w:val="ru-RU"/>
        </w:rPr>
      </w:pPr>
      <w:r w:rsidRPr="00A722F2">
        <w:rPr>
          <w:lang w:val="ru-RU"/>
        </w:rPr>
        <w:t>7)</w:t>
      </w:r>
      <w:r w:rsidRPr="00A722F2">
        <w:rPr>
          <w:lang w:val="ru-RU"/>
        </w:rPr>
        <w:tab/>
        <w:t>представляет Учредителю:</w:t>
      </w:r>
    </w:p>
    <w:p w:rsidR="00A722F2" w:rsidRPr="00A722F2" w:rsidRDefault="00532EA5" w:rsidP="00820199">
      <w:pPr>
        <w:pStyle w:val="12"/>
        <w:ind w:firstLine="0"/>
        <w:jc w:val="both"/>
        <w:rPr>
          <w:lang w:val="ru-RU"/>
        </w:rPr>
      </w:pPr>
      <w:r>
        <w:rPr>
          <w:lang w:val="ru-RU"/>
        </w:rPr>
        <w:t xml:space="preserve">- </w:t>
      </w:r>
      <w:r w:rsidR="00A722F2" w:rsidRPr="00A722F2">
        <w:rPr>
          <w:lang w:val="ru-RU"/>
        </w:rPr>
        <w:t>предложения о внесении изменений в Устав учреждения;</w:t>
      </w:r>
    </w:p>
    <w:p w:rsidR="00A722F2" w:rsidRPr="00A722F2" w:rsidRDefault="00532EA5" w:rsidP="00820199">
      <w:pPr>
        <w:pStyle w:val="12"/>
        <w:ind w:firstLine="0"/>
        <w:jc w:val="both"/>
        <w:rPr>
          <w:lang w:val="ru-RU"/>
        </w:rPr>
      </w:pPr>
      <w:r>
        <w:rPr>
          <w:lang w:val="ru-RU"/>
        </w:rPr>
        <w:t xml:space="preserve">- </w:t>
      </w:r>
      <w:r w:rsidR="00A722F2" w:rsidRPr="00A722F2">
        <w:rPr>
          <w:lang w:val="ru-RU"/>
        </w:rPr>
        <w:t>проект плана финансово-хозяйственной деятельности учреждения;</w:t>
      </w:r>
    </w:p>
    <w:p w:rsidR="00A722F2" w:rsidRPr="00A722F2" w:rsidRDefault="00532EA5" w:rsidP="00820199">
      <w:pPr>
        <w:pStyle w:val="12"/>
        <w:ind w:firstLine="0"/>
        <w:jc w:val="both"/>
        <w:rPr>
          <w:lang w:val="ru-RU"/>
        </w:rPr>
      </w:pPr>
      <w:r>
        <w:rPr>
          <w:lang w:val="ru-RU"/>
        </w:rPr>
        <w:t xml:space="preserve">- </w:t>
      </w:r>
      <w:r w:rsidR="00A722F2" w:rsidRPr="00A722F2">
        <w:rPr>
          <w:lang w:val="ru-RU"/>
        </w:rPr>
        <w:t>предложения об утверждении перечня особо ценного движимого имущества учреждения, об отнесении имущества Учреждения к категории особо ценного движимого имущества и об исключении указанного имущества из категории особо ценного движимого имущества;</w:t>
      </w:r>
    </w:p>
    <w:p w:rsidR="00A722F2" w:rsidRPr="00A722F2" w:rsidRDefault="00A722F2" w:rsidP="00E90AA1">
      <w:pPr>
        <w:pStyle w:val="12"/>
        <w:ind w:firstLine="0"/>
        <w:jc w:val="both"/>
        <w:rPr>
          <w:lang w:val="ru-RU"/>
        </w:rPr>
      </w:pPr>
      <w:r w:rsidRPr="00A722F2">
        <w:rPr>
          <w:lang w:val="ru-RU"/>
        </w:rPr>
        <w:t>8)</w:t>
      </w:r>
      <w:r w:rsidRPr="00A722F2">
        <w:rPr>
          <w:lang w:val="ru-RU"/>
        </w:rPr>
        <w:tab/>
        <w:t>в установленном порядке назначает на должность и освобождает от должности работников Учреждения;</w:t>
      </w:r>
    </w:p>
    <w:p w:rsidR="00A722F2" w:rsidRPr="00A722F2" w:rsidRDefault="00820199" w:rsidP="00E90AA1">
      <w:pPr>
        <w:pStyle w:val="12"/>
        <w:ind w:firstLine="0"/>
        <w:jc w:val="both"/>
        <w:rPr>
          <w:lang w:val="ru-RU"/>
        </w:rPr>
      </w:pPr>
      <w:r>
        <w:rPr>
          <w:lang w:val="ru-RU"/>
        </w:rPr>
        <w:t>9</w:t>
      </w:r>
      <w:r w:rsidR="00A722F2" w:rsidRPr="00A722F2">
        <w:rPr>
          <w:lang w:val="ru-RU"/>
        </w:rPr>
        <w:t>)</w:t>
      </w:r>
      <w:r w:rsidR="00A722F2" w:rsidRPr="00A722F2">
        <w:rPr>
          <w:lang w:val="ru-RU"/>
        </w:rPr>
        <w:tab/>
        <w:t xml:space="preserve">решает в отношении назначаемых им работников учреждения в соответствии с трудовым законодательством вопросы, связанные с работой </w:t>
      </w:r>
      <w:proofErr w:type="gramStart"/>
      <w:r w:rsidR="00A722F2" w:rsidRPr="00A722F2">
        <w:rPr>
          <w:lang w:val="ru-RU"/>
        </w:rPr>
        <w:t>в</w:t>
      </w:r>
      <w:proofErr w:type="gramEnd"/>
    </w:p>
    <w:p w:rsidR="00A722F2" w:rsidRPr="00A722F2" w:rsidRDefault="00A722F2" w:rsidP="00E90AA1">
      <w:pPr>
        <w:pStyle w:val="12"/>
        <w:ind w:firstLine="0"/>
        <w:jc w:val="both"/>
        <w:rPr>
          <w:lang w:val="ru-RU"/>
        </w:rPr>
      </w:pPr>
      <w:proofErr w:type="gramStart"/>
      <w:r w:rsidRPr="00A722F2">
        <w:rPr>
          <w:lang w:val="ru-RU"/>
        </w:rPr>
        <w:t>Учреждении</w:t>
      </w:r>
      <w:proofErr w:type="gramEnd"/>
      <w:r w:rsidRPr="00A722F2">
        <w:rPr>
          <w:lang w:val="ru-RU"/>
        </w:rPr>
        <w:t>, в том числе:</w:t>
      </w:r>
    </w:p>
    <w:p w:rsidR="00A722F2" w:rsidRPr="00A722F2" w:rsidRDefault="00532EA5" w:rsidP="00E90AA1">
      <w:pPr>
        <w:pStyle w:val="12"/>
        <w:ind w:firstLine="0"/>
        <w:jc w:val="both"/>
        <w:rPr>
          <w:lang w:val="ru-RU"/>
        </w:rPr>
      </w:pPr>
      <w:r>
        <w:rPr>
          <w:lang w:val="ru-RU"/>
        </w:rPr>
        <w:t xml:space="preserve">- </w:t>
      </w:r>
      <w:r w:rsidR="00A722F2" w:rsidRPr="00A722F2">
        <w:rPr>
          <w:lang w:val="ru-RU"/>
        </w:rPr>
        <w:t>заключает и прекращает трудовые договоры с работниками учреждения;</w:t>
      </w:r>
    </w:p>
    <w:p w:rsidR="00A722F2" w:rsidRPr="00A722F2" w:rsidRDefault="00532EA5" w:rsidP="00E90AA1">
      <w:pPr>
        <w:pStyle w:val="12"/>
        <w:ind w:firstLine="0"/>
        <w:jc w:val="both"/>
        <w:rPr>
          <w:lang w:val="ru-RU"/>
        </w:rPr>
      </w:pPr>
      <w:r>
        <w:rPr>
          <w:lang w:val="ru-RU"/>
        </w:rPr>
        <w:t xml:space="preserve">- </w:t>
      </w:r>
      <w:r w:rsidR="00A722F2" w:rsidRPr="00A722F2">
        <w:rPr>
          <w:lang w:val="ru-RU"/>
        </w:rPr>
        <w:t>утверждает должностные инструкции работников учреждения;</w:t>
      </w:r>
    </w:p>
    <w:p w:rsidR="00A722F2" w:rsidRPr="00A722F2" w:rsidRDefault="00532EA5" w:rsidP="00A722F2">
      <w:pPr>
        <w:pStyle w:val="12"/>
        <w:ind w:firstLine="0"/>
        <w:jc w:val="both"/>
        <w:rPr>
          <w:lang w:val="ru-RU"/>
        </w:rPr>
      </w:pPr>
      <w:r>
        <w:rPr>
          <w:lang w:val="ru-RU"/>
        </w:rPr>
        <w:t xml:space="preserve">- </w:t>
      </w:r>
      <w:r w:rsidR="00A722F2" w:rsidRPr="00A722F2">
        <w:rPr>
          <w:lang w:val="ru-RU"/>
        </w:rPr>
        <w:t>решает вопросы по изменению штатного расписания;</w:t>
      </w:r>
    </w:p>
    <w:p w:rsidR="00A722F2" w:rsidRPr="00A722F2" w:rsidRDefault="00532EA5" w:rsidP="00E90AA1">
      <w:pPr>
        <w:pStyle w:val="12"/>
        <w:ind w:firstLine="0"/>
        <w:jc w:val="both"/>
        <w:rPr>
          <w:lang w:val="ru-RU"/>
        </w:rPr>
      </w:pPr>
      <w:r>
        <w:rPr>
          <w:lang w:val="ru-RU"/>
        </w:rPr>
        <w:t xml:space="preserve">- </w:t>
      </w:r>
      <w:r w:rsidR="00A722F2" w:rsidRPr="00A722F2">
        <w:rPr>
          <w:lang w:val="ru-RU"/>
        </w:rPr>
        <w:t xml:space="preserve">применяет поощрения за труд, применяет и снимает дисциплинарные </w:t>
      </w:r>
      <w:r w:rsidR="00E90AA1">
        <w:rPr>
          <w:lang w:val="ru-RU"/>
        </w:rPr>
        <w:t xml:space="preserve">  </w:t>
      </w:r>
      <w:r w:rsidR="00A722F2" w:rsidRPr="00A722F2">
        <w:rPr>
          <w:lang w:val="ru-RU"/>
        </w:rPr>
        <w:t>взыскания в отношении работников учреждения;</w:t>
      </w:r>
    </w:p>
    <w:p w:rsidR="00A722F2" w:rsidRPr="00A722F2" w:rsidRDefault="00820199" w:rsidP="00820199">
      <w:pPr>
        <w:spacing w:after="30" w:line="260" w:lineRule="auto"/>
        <w:ind w:right="14" w:firstLine="0"/>
        <w:jc w:val="both"/>
        <w:rPr>
          <w:rFonts w:cs="Times New Roman"/>
          <w:szCs w:val="28"/>
          <w:lang w:val="ru-RU"/>
        </w:rPr>
      </w:pPr>
      <w:r>
        <w:rPr>
          <w:rFonts w:cs="Times New Roman"/>
          <w:szCs w:val="28"/>
          <w:lang w:val="ru-RU"/>
        </w:rPr>
        <w:t>10) утверждает по согласованию с</w:t>
      </w:r>
      <w:r w:rsidR="00A722F2" w:rsidRPr="00A722F2">
        <w:rPr>
          <w:rFonts w:cs="Times New Roman"/>
          <w:szCs w:val="28"/>
          <w:lang w:val="ru-RU"/>
        </w:rPr>
        <w:t xml:space="preserve"> Учредителем:</w:t>
      </w:r>
    </w:p>
    <w:p w:rsidR="00A722F2" w:rsidRPr="00A722F2" w:rsidRDefault="00532EA5" w:rsidP="00820199">
      <w:pPr>
        <w:spacing w:after="30" w:line="260" w:lineRule="auto"/>
        <w:ind w:right="14" w:firstLine="0"/>
        <w:jc w:val="both"/>
        <w:rPr>
          <w:rFonts w:cs="Times New Roman"/>
          <w:szCs w:val="28"/>
          <w:lang w:val="ru-RU"/>
        </w:rPr>
      </w:pPr>
      <w:r>
        <w:rPr>
          <w:rFonts w:cs="Times New Roman"/>
          <w:szCs w:val="28"/>
          <w:lang w:val="ru-RU"/>
        </w:rPr>
        <w:t xml:space="preserve">- </w:t>
      </w:r>
      <w:r w:rsidR="00820199">
        <w:rPr>
          <w:rFonts w:cs="Times New Roman"/>
          <w:szCs w:val="28"/>
          <w:lang w:val="ru-RU"/>
        </w:rPr>
        <w:t>структуру</w:t>
      </w:r>
      <w:r w:rsidR="00A722F2" w:rsidRPr="00A722F2">
        <w:rPr>
          <w:rFonts w:cs="Times New Roman"/>
          <w:szCs w:val="28"/>
          <w:lang w:val="ru-RU"/>
        </w:rPr>
        <w:t xml:space="preserve"> Учреждения;</w:t>
      </w:r>
    </w:p>
    <w:p w:rsidR="00A722F2" w:rsidRPr="00A722F2" w:rsidRDefault="00532EA5" w:rsidP="00820199">
      <w:pPr>
        <w:spacing w:after="30" w:line="260" w:lineRule="auto"/>
        <w:ind w:right="14" w:firstLine="0"/>
        <w:jc w:val="both"/>
        <w:rPr>
          <w:rFonts w:cs="Times New Roman"/>
          <w:szCs w:val="28"/>
          <w:lang w:val="ru-RU"/>
        </w:rPr>
      </w:pPr>
      <w:r>
        <w:rPr>
          <w:rFonts w:cs="Times New Roman"/>
          <w:szCs w:val="28"/>
          <w:lang w:val="ru-RU"/>
        </w:rPr>
        <w:t xml:space="preserve">- </w:t>
      </w:r>
      <w:r w:rsidR="00A722F2" w:rsidRPr="00A722F2">
        <w:rPr>
          <w:rFonts w:cs="Times New Roman"/>
          <w:szCs w:val="28"/>
          <w:lang w:val="ru-RU"/>
        </w:rPr>
        <w:t>штатное расписание;</w:t>
      </w:r>
    </w:p>
    <w:p w:rsidR="00E90AA1" w:rsidRDefault="00532EA5" w:rsidP="00E90AA1">
      <w:pPr>
        <w:spacing w:after="30" w:line="260" w:lineRule="auto"/>
        <w:ind w:right="14" w:firstLine="0"/>
        <w:jc w:val="both"/>
        <w:rPr>
          <w:rFonts w:cs="Times New Roman"/>
          <w:szCs w:val="28"/>
          <w:lang w:val="ru-RU"/>
        </w:rPr>
      </w:pPr>
      <w:r>
        <w:rPr>
          <w:rFonts w:cs="Times New Roman"/>
          <w:szCs w:val="28"/>
          <w:lang w:val="ru-RU"/>
        </w:rPr>
        <w:t xml:space="preserve">- </w:t>
      </w:r>
      <w:r w:rsidR="00A722F2" w:rsidRPr="00A722F2">
        <w:rPr>
          <w:rFonts w:cs="Times New Roman"/>
          <w:szCs w:val="28"/>
          <w:lang w:val="ru-RU"/>
        </w:rPr>
        <w:t>положение о структурных подразделениях Учреждения;</w:t>
      </w:r>
    </w:p>
    <w:p w:rsidR="00A722F2" w:rsidRPr="00E90AA1" w:rsidRDefault="00A722F2" w:rsidP="00E90AA1">
      <w:pPr>
        <w:spacing w:after="30" w:line="260" w:lineRule="auto"/>
        <w:ind w:right="14" w:firstLine="0"/>
        <w:jc w:val="both"/>
        <w:rPr>
          <w:rFonts w:cs="Times New Roman"/>
          <w:szCs w:val="28"/>
          <w:lang w:val="ru-RU"/>
        </w:rPr>
      </w:pPr>
      <w:r w:rsidRPr="00A722F2">
        <w:rPr>
          <w:lang w:val="ru-RU"/>
        </w:rPr>
        <w:t>11) вносит учредителю предложения по финансовому обеспечению деятельности учреждения в очередном финансовом году;</w:t>
      </w:r>
    </w:p>
    <w:p w:rsidR="00A722F2" w:rsidRPr="00A722F2" w:rsidRDefault="00A722F2" w:rsidP="00820199">
      <w:pPr>
        <w:pStyle w:val="12"/>
        <w:shd w:val="clear" w:color="auto" w:fill="auto"/>
        <w:ind w:firstLine="0"/>
        <w:jc w:val="both"/>
        <w:rPr>
          <w:lang w:val="ru-RU"/>
        </w:rPr>
      </w:pPr>
      <w:r w:rsidRPr="00A722F2">
        <w:rPr>
          <w:lang w:val="ru-RU"/>
        </w:rPr>
        <w:t>12) дает поручения и указания работникам Учреждения;</w:t>
      </w:r>
    </w:p>
    <w:p w:rsidR="00A722F2" w:rsidRPr="00A722F2" w:rsidRDefault="00A722F2" w:rsidP="00820199">
      <w:pPr>
        <w:pStyle w:val="12"/>
        <w:shd w:val="clear" w:color="auto" w:fill="auto"/>
        <w:ind w:firstLine="0"/>
        <w:jc w:val="both"/>
        <w:rPr>
          <w:lang w:val="ru-RU"/>
        </w:rPr>
      </w:pPr>
      <w:r w:rsidRPr="00A722F2">
        <w:rPr>
          <w:lang w:val="ru-RU"/>
        </w:rPr>
        <w:t>13) подписывает служебные документы Учреждения, визирует служебные документы, поступившие в Учреждение;</w:t>
      </w:r>
    </w:p>
    <w:p w:rsidR="00A722F2" w:rsidRPr="00A722F2" w:rsidRDefault="00A722F2" w:rsidP="00820199">
      <w:pPr>
        <w:pStyle w:val="12"/>
        <w:shd w:val="clear" w:color="auto" w:fill="auto"/>
        <w:ind w:firstLine="0"/>
        <w:jc w:val="both"/>
        <w:rPr>
          <w:lang w:val="ru-RU"/>
        </w:rPr>
      </w:pPr>
      <w:r w:rsidRPr="00A722F2">
        <w:rPr>
          <w:lang w:val="ru-RU"/>
        </w:rPr>
        <w:lastRenderedPageBreak/>
        <w:t xml:space="preserve">14) осуществляет </w:t>
      </w:r>
      <w:proofErr w:type="gramStart"/>
      <w:r w:rsidRPr="00A722F2">
        <w:rPr>
          <w:lang w:val="ru-RU"/>
        </w:rPr>
        <w:t>контроль за</w:t>
      </w:r>
      <w:proofErr w:type="gramEnd"/>
      <w:r w:rsidRPr="00A722F2">
        <w:rPr>
          <w:lang w:val="ru-RU"/>
        </w:rPr>
        <w:t xml:space="preserve"> исполнением работниками Учреждения их должностных обязанностей, а также собственных поручений и указаний;</w:t>
      </w:r>
    </w:p>
    <w:p w:rsidR="00A722F2" w:rsidRPr="00A722F2" w:rsidRDefault="00A722F2" w:rsidP="00820199">
      <w:pPr>
        <w:pStyle w:val="12"/>
        <w:shd w:val="clear" w:color="auto" w:fill="auto"/>
        <w:ind w:firstLine="0"/>
        <w:jc w:val="both"/>
        <w:rPr>
          <w:lang w:val="ru-RU"/>
        </w:rPr>
      </w:pPr>
      <w:r w:rsidRPr="00A722F2">
        <w:rPr>
          <w:lang w:val="ru-RU"/>
        </w:rPr>
        <w:t>15) осуществляет иные полномочия в целях организации деятельности Учреждения, за исключением полномочий, отнесенных к компетенции Учредителя.</w:t>
      </w:r>
    </w:p>
    <w:p w:rsidR="00A722F2" w:rsidRPr="00A722F2" w:rsidRDefault="00A722F2" w:rsidP="00E90AA1">
      <w:pPr>
        <w:pStyle w:val="12"/>
        <w:shd w:val="clear" w:color="auto" w:fill="auto"/>
        <w:ind w:firstLine="709"/>
        <w:jc w:val="both"/>
        <w:rPr>
          <w:lang w:val="ru-RU"/>
        </w:rPr>
      </w:pPr>
      <w:r w:rsidRPr="00A722F2">
        <w:rPr>
          <w:lang w:val="ru-RU"/>
        </w:rPr>
        <w:t>4.5. Руководитель издает приказы по вопросам организации деятельности Учреждения.</w:t>
      </w:r>
    </w:p>
    <w:p w:rsidR="00820199" w:rsidRDefault="00532EA5" w:rsidP="00532EA5">
      <w:pPr>
        <w:pStyle w:val="12"/>
        <w:shd w:val="clear" w:color="auto" w:fill="auto"/>
        <w:ind w:firstLine="709"/>
        <w:jc w:val="both"/>
        <w:rPr>
          <w:lang w:val="ru-RU"/>
        </w:rPr>
      </w:pPr>
      <w:r>
        <w:rPr>
          <w:lang w:val="ru-RU"/>
        </w:rPr>
        <w:t>4.6.</w:t>
      </w:r>
      <w:r w:rsidR="00820199">
        <w:rPr>
          <w:lang w:val="ru-RU"/>
        </w:rPr>
        <w:t xml:space="preserve"> </w:t>
      </w:r>
      <w:r w:rsidR="00A722F2" w:rsidRPr="00820199">
        <w:rPr>
          <w:lang w:val="ru-RU"/>
        </w:rPr>
        <w:t xml:space="preserve">Руководитель несет </w:t>
      </w:r>
      <w:r w:rsidR="00820199" w:rsidRPr="00820199">
        <w:rPr>
          <w:lang w:val="ru-RU"/>
        </w:rPr>
        <w:t>персональную ответственность</w:t>
      </w:r>
      <w:r w:rsidR="00820199">
        <w:rPr>
          <w:lang w:val="ru-RU"/>
        </w:rPr>
        <w:t>:</w:t>
      </w:r>
    </w:p>
    <w:p w:rsidR="00A722F2" w:rsidRPr="00820199" w:rsidRDefault="00532EA5" w:rsidP="00820199">
      <w:pPr>
        <w:pStyle w:val="12"/>
        <w:shd w:val="clear" w:color="auto" w:fill="auto"/>
        <w:tabs>
          <w:tab w:val="left" w:pos="1213"/>
        </w:tabs>
        <w:ind w:firstLine="0"/>
        <w:jc w:val="both"/>
        <w:rPr>
          <w:lang w:val="ru-RU"/>
        </w:rPr>
      </w:pPr>
      <w:r>
        <w:rPr>
          <w:lang w:val="ru-RU"/>
        </w:rPr>
        <w:t xml:space="preserve">- </w:t>
      </w:r>
      <w:r w:rsidR="00820199" w:rsidRPr="00820199">
        <w:rPr>
          <w:lang w:val="ru-RU"/>
        </w:rPr>
        <w:t>за нецелевое</w:t>
      </w:r>
      <w:r w:rsidR="00820199">
        <w:rPr>
          <w:lang w:val="ru-RU"/>
        </w:rPr>
        <w:t xml:space="preserve"> </w:t>
      </w:r>
      <w:r w:rsidR="00A722F2" w:rsidRPr="00820199">
        <w:rPr>
          <w:lang w:val="ru-RU"/>
        </w:rPr>
        <w:t>использование бюд</w:t>
      </w:r>
      <w:r w:rsidR="00820199" w:rsidRPr="00820199">
        <w:rPr>
          <w:lang w:val="ru-RU"/>
        </w:rPr>
        <w:t xml:space="preserve">жетных средств, иное нарушение </w:t>
      </w:r>
      <w:r w:rsidR="00A722F2" w:rsidRPr="00820199">
        <w:rPr>
          <w:lang w:val="ru-RU"/>
        </w:rPr>
        <w:t>бюджетного законодательства Российской Федерации;</w:t>
      </w:r>
    </w:p>
    <w:p w:rsidR="00A722F2" w:rsidRPr="00A722F2" w:rsidRDefault="00532EA5" w:rsidP="00820199">
      <w:pPr>
        <w:pStyle w:val="12"/>
        <w:shd w:val="clear" w:color="auto" w:fill="auto"/>
        <w:ind w:firstLine="0"/>
        <w:jc w:val="both"/>
        <w:rPr>
          <w:lang w:val="ru-RU"/>
        </w:rPr>
      </w:pPr>
      <w:r>
        <w:rPr>
          <w:lang w:val="ru-RU"/>
        </w:rPr>
        <w:t xml:space="preserve">- </w:t>
      </w:r>
      <w:r w:rsidR="00A722F2" w:rsidRPr="00A722F2">
        <w:rPr>
          <w:lang w:val="ru-RU"/>
        </w:rPr>
        <w:t xml:space="preserve">неэффективное или нецелевое использование имущества Учреждения, иное </w:t>
      </w:r>
      <w:r>
        <w:rPr>
          <w:lang w:val="ru-RU"/>
        </w:rPr>
        <w:t xml:space="preserve">- </w:t>
      </w:r>
      <w:r w:rsidR="00A722F2" w:rsidRPr="00A722F2">
        <w:rPr>
          <w:lang w:val="ru-RU"/>
        </w:rPr>
        <w:t>нарушение порядка владения, пользования и распоряжения им;</w:t>
      </w:r>
    </w:p>
    <w:p w:rsidR="00A722F2" w:rsidRPr="00A722F2" w:rsidRDefault="00532EA5" w:rsidP="00820199">
      <w:pPr>
        <w:pStyle w:val="12"/>
        <w:shd w:val="clear" w:color="auto" w:fill="auto"/>
        <w:ind w:firstLine="0"/>
        <w:jc w:val="both"/>
        <w:rPr>
          <w:lang w:val="ru-RU"/>
        </w:rPr>
      </w:pPr>
      <w:r>
        <w:rPr>
          <w:lang w:val="ru-RU"/>
        </w:rPr>
        <w:t xml:space="preserve">- </w:t>
      </w:r>
      <w:r w:rsidR="00A722F2" w:rsidRPr="00A722F2">
        <w:rPr>
          <w:lang w:val="ru-RU"/>
        </w:rPr>
        <w:t>ненадлежащее функционирование Учреждения, в том числе неисполнение обязанностей учреждения и невыполнение муниципального задания Учреждения;</w:t>
      </w:r>
    </w:p>
    <w:p w:rsidR="00A722F2" w:rsidRPr="00A722F2" w:rsidRDefault="00532EA5" w:rsidP="00820199">
      <w:pPr>
        <w:pStyle w:val="12"/>
        <w:shd w:val="clear" w:color="auto" w:fill="auto"/>
        <w:ind w:firstLine="0"/>
        <w:jc w:val="both"/>
        <w:rPr>
          <w:lang w:val="ru-RU"/>
        </w:rPr>
      </w:pPr>
      <w:r>
        <w:rPr>
          <w:lang w:val="ru-RU"/>
        </w:rPr>
        <w:t xml:space="preserve">- </w:t>
      </w:r>
      <w:r w:rsidR="00A722F2" w:rsidRPr="00A722F2">
        <w:rPr>
          <w:lang w:val="ru-RU"/>
        </w:rPr>
        <w:t>неправомерность данных руководителем поручений и указаний.</w:t>
      </w:r>
    </w:p>
    <w:p w:rsidR="00B06FCD" w:rsidRDefault="00532EA5" w:rsidP="00532EA5">
      <w:pPr>
        <w:pStyle w:val="12"/>
        <w:shd w:val="clear" w:color="auto" w:fill="auto"/>
        <w:ind w:firstLine="709"/>
        <w:jc w:val="both"/>
        <w:rPr>
          <w:lang w:val="ru-RU"/>
        </w:rPr>
      </w:pPr>
      <w:r>
        <w:rPr>
          <w:lang w:val="ru-RU"/>
        </w:rPr>
        <w:t>4.7.</w:t>
      </w:r>
      <w:r w:rsidR="00A722F2" w:rsidRPr="00A722F2">
        <w:rPr>
          <w:lang w:val="ru-RU"/>
        </w:rPr>
        <w:t xml:space="preserve"> </w:t>
      </w:r>
      <w:proofErr w:type="gramStart"/>
      <w:r w:rsidR="00A722F2" w:rsidRPr="00A722F2">
        <w:rPr>
          <w:lang w:val="ru-RU"/>
        </w:rPr>
        <w:t>В случае отсутствия руководителя</w:t>
      </w:r>
      <w:r w:rsidR="00B06FCD">
        <w:rPr>
          <w:lang w:val="ru-RU"/>
        </w:rPr>
        <w:t xml:space="preserve"> (временная нетрудоспособность,</w:t>
      </w:r>
      <w:proofErr w:type="gramEnd"/>
    </w:p>
    <w:p w:rsidR="00B06FCD" w:rsidRDefault="00A722F2" w:rsidP="00532EA5">
      <w:pPr>
        <w:pStyle w:val="12"/>
        <w:shd w:val="clear" w:color="auto" w:fill="auto"/>
        <w:tabs>
          <w:tab w:val="left" w:pos="1213"/>
        </w:tabs>
        <w:ind w:left="80" w:firstLine="0"/>
        <w:jc w:val="both"/>
        <w:rPr>
          <w:lang w:val="ru-RU"/>
        </w:rPr>
      </w:pPr>
      <w:r w:rsidRPr="00A722F2">
        <w:rPr>
          <w:lang w:val="ru-RU"/>
        </w:rPr>
        <w:t xml:space="preserve">служебная командировка и т.п.) его полномочия временно исполняет один из специалистов Учреждения по согласованию с Учредителем и в соответствии с приказом Учреждения о назначении. </w:t>
      </w:r>
      <w:bookmarkStart w:id="11" w:name="bookmark14"/>
      <w:bookmarkStart w:id="12" w:name="bookmark15"/>
    </w:p>
    <w:p w:rsidR="00532EA5" w:rsidRDefault="00532EA5" w:rsidP="00532EA5">
      <w:pPr>
        <w:pStyle w:val="12"/>
        <w:shd w:val="clear" w:color="auto" w:fill="auto"/>
        <w:tabs>
          <w:tab w:val="left" w:pos="1213"/>
        </w:tabs>
        <w:ind w:left="80" w:firstLine="0"/>
        <w:jc w:val="both"/>
        <w:rPr>
          <w:lang w:val="ru-RU"/>
        </w:rPr>
      </w:pPr>
    </w:p>
    <w:p w:rsidR="00A722F2" w:rsidRPr="00E269BD" w:rsidRDefault="00A722F2" w:rsidP="00532EA5">
      <w:pPr>
        <w:pStyle w:val="32"/>
        <w:keepNext/>
        <w:keepLines/>
        <w:shd w:val="clear" w:color="auto" w:fill="auto"/>
        <w:rPr>
          <w:lang w:val="ru-RU"/>
        </w:rPr>
      </w:pPr>
      <w:r>
        <w:t>V</w:t>
      </w:r>
      <w:r w:rsidRPr="00E269BD">
        <w:rPr>
          <w:lang w:val="ru-RU"/>
        </w:rPr>
        <w:t>. ИМУЩЕСТВО И ФИНАНСЫ УЧРЕЖДЕНИЯ</w:t>
      </w:r>
      <w:bookmarkEnd w:id="11"/>
      <w:bookmarkEnd w:id="12"/>
    </w:p>
    <w:p w:rsidR="00A722F2" w:rsidRPr="00A722F2" w:rsidRDefault="00532EA5" w:rsidP="00532EA5">
      <w:pPr>
        <w:pStyle w:val="12"/>
        <w:shd w:val="clear" w:color="auto" w:fill="auto"/>
        <w:ind w:firstLine="709"/>
        <w:jc w:val="both"/>
        <w:rPr>
          <w:lang w:val="ru-RU"/>
        </w:rPr>
      </w:pPr>
      <w:r>
        <w:rPr>
          <w:lang w:val="ru-RU"/>
        </w:rPr>
        <w:t>5.1.</w:t>
      </w:r>
      <w:r w:rsidR="00A722F2" w:rsidRPr="00A722F2">
        <w:rPr>
          <w:lang w:val="ru-RU"/>
        </w:rPr>
        <w:t>Имущество Учреждения находится в муниципальной собственности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С м</w:t>
      </w:r>
      <w:r w:rsidR="00B06FCD">
        <w:rPr>
          <w:lang w:val="ru-RU"/>
        </w:rPr>
        <w:t>ом</w:t>
      </w:r>
      <w:r w:rsidR="00A722F2" w:rsidRPr="00A722F2">
        <w:rPr>
          <w:lang w:val="ru-RU"/>
        </w:rPr>
        <w:t>ента передачи имущества на Учреждение переходят обязанности по учёту, инвентаризации и сохранности имущества, закрепленного за ним.</w:t>
      </w:r>
    </w:p>
    <w:p w:rsidR="00A722F2" w:rsidRPr="00A722F2" w:rsidRDefault="00532EA5" w:rsidP="00532EA5">
      <w:pPr>
        <w:pStyle w:val="12"/>
        <w:shd w:val="clear" w:color="auto" w:fill="auto"/>
        <w:ind w:firstLine="709"/>
        <w:jc w:val="both"/>
        <w:rPr>
          <w:lang w:val="ru-RU"/>
        </w:rPr>
      </w:pPr>
      <w:r>
        <w:rPr>
          <w:lang w:val="ru-RU"/>
        </w:rPr>
        <w:t xml:space="preserve">5.2. </w:t>
      </w:r>
      <w:r w:rsidR="00A722F2" w:rsidRPr="00A722F2">
        <w:rPr>
          <w:lang w:val="ru-RU"/>
        </w:rPr>
        <w:t>Состав муниципального имущества, передаваемого Учреждению,</w:t>
      </w:r>
      <w:r w:rsidR="00B06FCD">
        <w:rPr>
          <w:lang w:val="ru-RU"/>
        </w:rPr>
        <w:t xml:space="preserve"> на </w:t>
      </w:r>
      <w:r w:rsidR="00A722F2" w:rsidRPr="00A722F2">
        <w:rPr>
          <w:lang w:val="ru-RU"/>
        </w:rPr>
        <w:t xml:space="preserve">праве оперативного управления, определяется администрацией Шенкурского муниципального </w:t>
      </w:r>
      <w:r w:rsidR="00B06FCD">
        <w:rPr>
          <w:lang w:val="ru-RU"/>
        </w:rPr>
        <w:t>округа</w:t>
      </w:r>
      <w:r w:rsidR="00A722F2" w:rsidRPr="00A722F2">
        <w:rPr>
          <w:lang w:val="ru-RU"/>
        </w:rPr>
        <w:t xml:space="preserve"> Архангельской области. Имущество передается Учреждению по акту приема</w:t>
      </w:r>
      <w:r w:rsidR="00B06FCD">
        <w:rPr>
          <w:lang w:val="ru-RU"/>
        </w:rPr>
        <w:t xml:space="preserve"> </w:t>
      </w:r>
      <w:r w:rsidR="00A722F2" w:rsidRPr="00A722F2">
        <w:rPr>
          <w:lang w:val="ru-RU"/>
        </w:rPr>
        <w:t>- передачи, который содержит полное описание передаваемого имущества.</w:t>
      </w:r>
    </w:p>
    <w:p w:rsidR="00A722F2" w:rsidRPr="00A722F2" w:rsidRDefault="00A722F2" w:rsidP="00A722F2">
      <w:pPr>
        <w:spacing w:after="30" w:line="260" w:lineRule="auto"/>
        <w:ind w:right="14"/>
        <w:jc w:val="both"/>
        <w:rPr>
          <w:rFonts w:eastAsia="Times New Roman" w:cs="Times New Roman"/>
          <w:szCs w:val="28"/>
          <w:lang w:val="ru-RU"/>
        </w:rPr>
      </w:pPr>
      <w:r w:rsidRPr="00A722F2">
        <w:rPr>
          <w:rFonts w:eastAsia="Times New Roman" w:cs="Times New Roman"/>
          <w:szCs w:val="28"/>
          <w:lang w:val="ru-RU"/>
        </w:rPr>
        <w:t>Передаваемое имущество учитывается на</w:t>
      </w:r>
      <w:r w:rsidR="00B06FCD">
        <w:rPr>
          <w:rFonts w:eastAsia="Times New Roman" w:cs="Times New Roman"/>
          <w:szCs w:val="28"/>
          <w:lang w:val="ru-RU"/>
        </w:rPr>
        <w:t xml:space="preserve"> балансе Учреждения. Акт приема - </w:t>
      </w:r>
      <w:r w:rsidRPr="00A722F2">
        <w:rPr>
          <w:rFonts w:eastAsia="Times New Roman" w:cs="Times New Roman"/>
          <w:szCs w:val="28"/>
          <w:lang w:val="ru-RU"/>
        </w:rPr>
        <w:t>передачи подписывается руководителем Учреждения и Главой</w:t>
      </w:r>
      <w:r w:rsidR="00B06FCD">
        <w:rPr>
          <w:rFonts w:eastAsia="Times New Roman" w:cs="Times New Roman"/>
          <w:szCs w:val="28"/>
          <w:lang w:val="ru-RU"/>
        </w:rPr>
        <w:t xml:space="preserve"> </w:t>
      </w:r>
      <w:r w:rsidRPr="00A722F2">
        <w:rPr>
          <w:rFonts w:eastAsia="Times New Roman" w:cs="Times New Roman"/>
          <w:szCs w:val="28"/>
          <w:lang w:val="ru-RU"/>
        </w:rPr>
        <w:t xml:space="preserve">Шенкурского муниципального </w:t>
      </w:r>
      <w:r w:rsidR="00B06FCD">
        <w:rPr>
          <w:rFonts w:eastAsia="Times New Roman" w:cs="Times New Roman"/>
          <w:szCs w:val="28"/>
          <w:lang w:val="ru-RU"/>
        </w:rPr>
        <w:t>округа</w:t>
      </w:r>
      <w:r w:rsidRPr="00A722F2">
        <w:rPr>
          <w:rFonts w:eastAsia="Times New Roman" w:cs="Times New Roman"/>
          <w:color w:val="FF0000"/>
          <w:szCs w:val="28"/>
          <w:lang w:val="ru-RU"/>
        </w:rPr>
        <w:t xml:space="preserve"> </w:t>
      </w:r>
      <w:r w:rsidRPr="00A722F2">
        <w:rPr>
          <w:rFonts w:eastAsia="Times New Roman" w:cs="Times New Roman"/>
          <w:szCs w:val="28"/>
          <w:lang w:val="ru-RU"/>
        </w:rPr>
        <w:t>Архангельской области</w:t>
      </w:r>
      <w:r w:rsidR="00B06FCD">
        <w:rPr>
          <w:rFonts w:eastAsia="Times New Roman" w:cs="Times New Roman"/>
          <w:szCs w:val="28"/>
          <w:lang w:val="ru-RU"/>
        </w:rPr>
        <w:t>.</w:t>
      </w:r>
      <w:r w:rsidRPr="00A722F2">
        <w:rPr>
          <w:rFonts w:eastAsia="Times New Roman" w:cs="Times New Roman"/>
          <w:szCs w:val="28"/>
          <w:lang w:val="ru-RU"/>
        </w:rPr>
        <w:t xml:space="preserve"> </w:t>
      </w:r>
    </w:p>
    <w:p w:rsidR="00A722F2" w:rsidRPr="00A722F2" w:rsidRDefault="00532EA5" w:rsidP="00532EA5">
      <w:pPr>
        <w:pStyle w:val="12"/>
        <w:shd w:val="clear" w:color="auto" w:fill="auto"/>
        <w:ind w:firstLine="709"/>
        <w:jc w:val="both"/>
        <w:rPr>
          <w:lang w:val="ru-RU"/>
        </w:rPr>
      </w:pPr>
      <w:r>
        <w:rPr>
          <w:lang w:val="ru-RU"/>
        </w:rPr>
        <w:t>5.3</w:t>
      </w:r>
      <w:r w:rsidR="00A722F2" w:rsidRPr="00A722F2">
        <w:rPr>
          <w:lang w:val="ru-RU"/>
        </w:rPr>
        <w:t xml:space="preserve">. Учреждение без согласия Учредителя не вправе распоряжаться недвижимым имуществом и особо ценным движимым имуществом, </w:t>
      </w:r>
      <w:proofErr w:type="gramStart"/>
      <w:r w:rsidR="00A722F2" w:rsidRPr="00A722F2">
        <w:rPr>
          <w:lang w:val="ru-RU"/>
        </w:rPr>
        <w:t>закреплёнными</w:t>
      </w:r>
      <w:proofErr w:type="gramEnd"/>
      <w:r w:rsidR="00A722F2" w:rsidRPr="00A722F2">
        <w:rPr>
          <w:lang w:val="ru-RU"/>
        </w:rPr>
        <w:t xml:space="preserve"> за ним Учредителем или приобретенными Учреждением за счёт средств, выделенных ему Учредителем на приобретение этого имущества.</w:t>
      </w:r>
    </w:p>
    <w:p w:rsidR="00532EA5" w:rsidRDefault="00A722F2" w:rsidP="00532EA5">
      <w:pPr>
        <w:pStyle w:val="12"/>
        <w:shd w:val="clear" w:color="auto" w:fill="auto"/>
        <w:ind w:firstLine="709"/>
        <w:jc w:val="both"/>
        <w:rPr>
          <w:lang w:val="ru-RU"/>
        </w:rPr>
      </w:pPr>
      <w:r w:rsidRPr="00A722F2">
        <w:rPr>
          <w:lang w:val="ru-RU"/>
        </w:rPr>
        <w:t>Решение о списании такого имущества принимается с согласия Учредителя.</w:t>
      </w:r>
    </w:p>
    <w:p w:rsidR="00532EA5" w:rsidRDefault="00A722F2" w:rsidP="00532EA5">
      <w:pPr>
        <w:pStyle w:val="12"/>
        <w:shd w:val="clear" w:color="auto" w:fill="auto"/>
        <w:ind w:firstLine="709"/>
        <w:jc w:val="both"/>
        <w:rPr>
          <w:lang w:val="ru-RU"/>
        </w:rPr>
      </w:pPr>
      <w:r w:rsidRPr="00A722F2">
        <w:rPr>
          <w:lang w:val="ru-RU"/>
        </w:rPr>
        <w:lastRenderedPageBreak/>
        <w:t>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своего Учредителя.</w:t>
      </w:r>
    </w:p>
    <w:p w:rsidR="00A722F2" w:rsidRPr="00A722F2" w:rsidRDefault="00A722F2" w:rsidP="00532EA5">
      <w:pPr>
        <w:pStyle w:val="12"/>
        <w:shd w:val="clear" w:color="auto" w:fill="auto"/>
        <w:ind w:firstLine="709"/>
        <w:jc w:val="both"/>
        <w:rPr>
          <w:lang w:val="ru-RU"/>
        </w:rPr>
      </w:pPr>
      <w:r w:rsidRPr="00A722F2">
        <w:rPr>
          <w:lang w:val="ru-RU"/>
        </w:rPr>
        <w:t xml:space="preserve">Остальным имуществом, в том числе недвижимым имуществом, Учреждение вправе распоряжаться самостоятельно. </w:t>
      </w:r>
    </w:p>
    <w:p w:rsidR="00532EA5" w:rsidRDefault="00532EA5" w:rsidP="00532EA5">
      <w:pPr>
        <w:pStyle w:val="12"/>
        <w:shd w:val="clear" w:color="auto" w:fill="auto"/>
        <w:ind w:firstLine="0"/>
        <w:jc w:val="both"/>
        <w:rPr>
          <w:lang w:val="ru-RU"/>
        </w:rPr>
      </w:pPr>
      <w:r>
        <w:rPr>
          <w:lang w:val="ru-RU"/>
        </w:rPr>
        <w:tab/>
      </w:r>
      <w:r w:rsidR="00A722F2" w:rsidRPr="00A722F2">
        <w:rPr>
          <w:lang w:val="ru-RU"/>
        </w:rPr>
        <w:t>Недвижимое имущество, закрепленное за Учреждением или 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532EA5" w:rsidRDefault="00532EA5" w:rsidP="00532EA5">
      <w:pPr>
        <w:pStyle w:val="12"/>
        <w:shd w:val="clear" w:color="auto" w:fill="auto"/>
        <w:ind w:firstLine="709"/>
        <w:jc w:val="both"/>
        <w:rPr>
          <w:lang w:val="ru-RU"/>
        </w:rPr>
      </w:pPr>
      <w:r>
        <w:rPr>
          <w:lang w:val="ru-RU"/>
        </w:rPr>
        <w:t xml:space="preserve">5.4. </w:t>
      </w:r>
      <w:r w:rsidR="00A722F2" w:rsidRPr="00A722F2">
        <w:rPr>
          <w:lang w:val="ru-RU"/>
        </w:rPr>
        <w:t>Учреждение отвечает по своим обязательствам, закрепленным за ним имуществом, за исключением недвижимого имущества и особо ценного движимого имущества, закрепленных за ним Учредителем или обретенных Учреждением за счет средств, выделенных Учредителем на обретение этого имущества.</w:t>
      </w:r>
    </w:p>
    <w:p w:rsidR="00A722F2" w:rsidRPr="00532EA5" w:rsidRDefault="00A722F2" w:rsidP="00532EA5">
      <w:pPr>
        <w:pStyle w:val="12"/>
        <w:shd w:val="clear" w:color="auto" w:fill="auto"/>
        <w:ind w:firstLine="709"/>
        <w:jc w:val="both"/>
        <w:rPr>
          <w:lang w:val="ru-RU"/>
        </w:rPr>
      </w:pPr>
      <w:r w:rsidRPr="00532EA5">
        <w:rPr>
          <w:lang w:val="ru-RU"/>
        </w:rPr>
        <w:t>Учредитель не несет ответственности по обязательствам Учреждения, а Учреждение не отвечает по обязательствам Учредителя.</w:t>
      </w:r>
    </w:p>
    <w:p w:rsidR="00A722F2" w:rsidRPr="00A722F2" w:rsidRDefault="00A722F2" w:rsidP="00532EA5">
      <w:pPr>
        <w:pStyle w:val="12"/>
        <w:numPr>
          <w:ilvl w:val="0"/>
          <w:numId w:val="12"/>
        </w:numPr>
        <w:shd w:val="clear" w:color="auto" w:fill="auto"/>
        <w:ind w:firstLine="709"/>
        <w:jc w:val="both"/>
        <w:rPr>
          <w:lang w:val="ru-RU"/>
        </w:rPr>
      </w:pPr>
      <w:r w:rsidRPr="00A722F2">
        <w:rPr>
          <w:lang w:val="ru-RU"/>
        </w:rPr>
        <w:t>При осуществлении права оперативного управления вверенным имуществом Учреждение обеспечивает его сохранность, использование по целевому назначению. Учреждение обязано не допускать ухудшение технического состояния имущества, помимо его ухудшения, связанного с нормативным износом в процессе эксплуатации.</w:t>
      </w:r>
    </w:p>
    <w:p w:rsidR="00A722F2" w:rsidRPr="00A722F2" w:rsidRDefault="00A722F2" w:rsidP="00532EA5">
      <w:pPr>
        <w:pStyle w:val="12"/>
        <w:numPr>
          <w:ilvl w:val="0"/>
          <w:numId w:val="12"/>
        </w:numPr>
        <w:shd w:val="clear" w:color="auto" w:fill="auto"/>
        <w:ind w:firstLine="709"/>
        <w:jc w:val="both"/>
        <w:rPr>
          <w:lang w:val="ru-RU"/>
        </w:rPr>
      </w:pPr>
      <w:r w:rsidRPr="00A722F2">
        <w:rPr>
          <w:lang w:val="ru-RU"/>
        </w:rPr>
        <w:t>Учреждение осуществляет приносящую доходы деятельность, не запрещенную законодательством и соответствующую целям его создания, Доходы, полученные от такой деятельности, и приобретенное за счет этих доходов имущество, поступают в его самостоятельное распоряжение и используются им для достижения целей, ради которых оно создано.</w:t>
      </w:r>
    </w:p>
    <w:p w:rsidR="00A722F2" w:rsidRPr="00A722F2" w:rsidRDefault="00A722F2" w:rsidP="00532EA5">
      <w:pPr>
        <w:pStyle w:val="12"/>
        <w:shd w:val="clear" w:color="auto" w:fill="auto"/>
        <w:ind w:firstLine="709"/>
        <w:jc w:val="both"/>
        <w:rPr>
          <w:lang w:val="ru-RU"/>
        </w:rPr>
      </w:pPr>
      <w:r w:rsidRPr="00A722F2">
        <w:rPr>
          <w:lang w:val="ru-RU"/>
        </w:rPr>
        <w:t>Учредитель не имеет права на получение доходов от осуществления Учреждением деятельности и использования закрепленного за ним имущества.</w:t>
      </w:r>
    </w:p>
    <w:p w:rsidR="00A722F2" w:rsidRPr="00A722F2" w:rsidRDefault="00A722F2" w:rsidP="00532EA5">
      <w:pPr>
        <w:pStyle w:val="12"/>
        <w:numPr>
          <w:ilvl w:val="0"/>
          <w:numId w:val="12"/>
        </w:numPr>
        <w:shd w:val="clear" w:color="auto" w:fill="auto"/>
        <w:ind w:firstLine="709"/>
        <w:jc w:val="both"/>
        <w:rPr>
          <w:lang w:val="ru-RU"/>
        </w:rPr>
      </w:pPr>
      <w:r w:rsidRPr="00A722F2">
        <w:rPr>
          <w:lang w:val="ru-RU"/>
        </w:rPr>
        <w:t>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532EA5" w:rsidRDefault="00A722F2" w:rsidP="00532EA5">
      <w:pPr>
        <w:pStyle w:val="12"/>
        <w:numPr>
          <w:ilvl w:val="0"/>
          <w:numId w:val="12"/>
        </w:numPr>
        <w:shd w:val="clear" w:color="auto" w:fill="auto"/>
        <w:ind w:firstLine="709"/>
        <w:jc w:val="both"/>
        <w:rPr>
          <w:lang w:val="ru-RU"/>
        </w:rPr>
      </w:pPr>
      <w:r w:rsidRPr="00A722F2">
        <w:rPr>
          <w:lang w:val="ru-RU"/>
        </w:rPr>
        <w:t xml:space="preserve">Учредитель устанавливает для Учреждения муниципальное задание в соответствии с его уставной деятельностью и осуществляет финансовое обеспечение выполнения муниципального задания в виде субсидий из бюджета </w:t>
      </w:r>
      <w:r w:rsidR="00B06FCD">
        <w:rPr>
          <w:lang w:val="ru-RU"/>
        </w:rPr>
        <w:t>Шенкурского муниципального округа Архангельской области.</w:t>
      </w:r>
    </w:p>
    <w:p w:rsidR="00A722F2" w:rsidRPr="00532EA5" w:rsidRDefault="00A722F2" w:rsidP="00532EA5">
      <w:pPr>
        <w:pStyle w:val="12"/>
        <w:numPr>
          <w:ilvl w:val="0"/>
          <w:numId w:val="12"/>
        </w:numPr>
        <w:shd w:val="clear" w:color="auto" w:fill="auto"/>
        <w:ind w:firstLine="709"/>
        <w:jc w:val="both"/>
        <w:rPr>
          <w:lang w:val="ru-RU"/>
        </w:rPr>
      </w:pPr>
      <w:r w:rsidRPr="00532EA5">
        <w:rPr>
          <w:lang w:val="ru-RU"/>
        </w:rPr>
        <w:t xml:space="preserve">Финансовое обеспечение Учреждения для выполнения муниципального  задания устанавливается с учетом расходов на содержание  недвижимого имущества и особо ценного движимого имущества, закреплённого за Учреждением или приобретенного Учреждением за счет средств, выделенных ему Учредителем для приобретения такого имущества, </w:t>
      </w:r>
      <w:r w:rsidRPr="00532EA5">
        <w:rPr>
          <w:lang w:val="ru-RU"/>
        </w:rPr>
        <w:lastRenderedPageBreak/>
        <w:t>на уплату  налогов, в качестве объектов налогообложения по которым признается соответствующее имущество, в том числе земельные участки, а также финансовое обеспечение развития Учреждения в рамках программ, утвержденных в установленном порядке.</w:t>
      </w:r>
    </w:p>
    <w:p w:rsidR="00A722F2" w:rsidRPr="00A722F2" w:rsidRDefault="00532EA5" w:rsidP="00532EA5">
      <w:pPr>
        <w:pStyle w:val="12"/>
        <w:shd w:val="clear" w:color="auto" w:fill="auto"/>
        <w:ind w:firstLine="709"/>
        <w:jc w:val="both"/>
        <w:rPr>
          <w:lang w:val="ru-RU"/>
        </w:rPr>
      </w:pPr>
      <w:r>
        <w:rPr>
          <w:lang w:val="ru-RU"/>
        </w:rPr>
        <w:t xml:space="preserve"> 5.10</w:t>
      </w:r>
      <w:r w:rsidR="00A722F2" w:rsidRPr="00A722F2">
        <w:rPr>
          <w:lang w:val="ru-RU"/>
        </w:rPr>
        <w:t>. В случае сдачи в аренду с согласия Учредителя недвижимого имущества или особо ценного движимого имущества, закрепленного за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532EA5" w:rsidRDefault="00532EA5" w:rsidP="00532EA5">
      <w:pPr>
        <w:pStyle w:val="12"/>
        <w:shd w:val="clear" w:color="auto" w:fill="auto"/>
        <w:ind w:firstLine="709"/>
        <w:jc w:val="both"/>
        <w:rPr>
          <w:lang w:val="ru-RU"/>
        </w:rPr>
      </w:pPr>
      <w:r>
        <w:rPr>
          <w:lang w:val="ru-RU"/>
        </w:rPr>
        <w:t>5.11.</w:t>
      </w:r>
      <w:r w:rsidR="0032433F">
        <w:rPr>
          <w:lang w:val="ru-RU"/>
        </w:rPr>
        <w:t xml:space="preserve"> </w:t>
      </w:r>
      <w:r w:rsidR="00A722F2" w:rsidRPr="00A722F2">
        <w:rPr>
          <w:lang w:val="ru-RU"/>
        </w:rPr>
        <w:t>Источником формирования имущества и финансовых ресурсов Учреждения являются:</w:t>
      </w:r>
    </w:p>
    <w:p w:rsidR="00532EA5" w:rsidRDefault="00532EA5" w:rsidP="00532EA5">
      <w:pPr>
        <w:pStyle w:val="12"/>
        <w:shd w:val="clear" w:color="auto" w:fill="auto"/>
        <w:ind w:firstLine="0"/>
        <w:jc w:val="both"/>
        <w:rPr>
          <w:lang w:val="ru-RU"/>
        </w:rPr>
      </w:pPr>
      <w:r>
        <w:rPr>
          <w:lang w:val="ru-RU"/>
        </w:rPr>
        <w:t xml:space="preserve">- </w:t>
      </w:r>
      <w:r w:rsidR="00A722F2" w:rsidRPr="00A722F2">
        <w:rPr>
          <w:lang w:val="ru-RU"/>
        </w:rPr>
        <w:t>финансовое обеспечение в виде субсидии, осуществляемое из бюдж</w:t>
      </w:r>
      <w:r w:rsidR="00B06FCD">
        <w:rPr>
          <w:lang w:val="ru-RU"/>
        </w:rPr>
        <w:t>ета Шенкурского муниципального округа Архангельской области</w:t>
      </w:r>
      <w:r w:rsidR="00A722F2" w:rsidRPr="00A722F2">
        <w:rPr>
          <w:lang w:val="ru-RU"/>
        </w:rPr>
        <w:t xml:space="preserve"> на выполнение муниципального задания;</w:t>
      </w:r>
    </w:p>
    <w:p w:rsidR="0032433F" w:rsidRDefault="00532EA5" w:rsidP="0032433F">
      <w:pPr>
        <w:pStyle w:val="12"/>
        <w:shd w:val="clear" w:color="auto" w:fill="auto"/>
        <w:ind w:firstLine="0"/>
        <w:jc w:val="both"/>
        <w:rPr>
          <w:lang w:val="ru-RU"/>
        </w:rPr>
      </w:pPr>
      <w:r>
        <w:rPr>
          <w:lang w:val="ru-RU"/>
        </w:rPr>
        <w:t xml:space="preserve">- </w:t>
      </w:r>
      <w:r w:rsidR="00A722F2" w:rsidRPr="00A722F2">
        <w:rPr>
          <w:lang w:val="ru-RU"/>
        </w:rPr>
        <w:t>имущество, переданное Учреждению в оперативное управление;</w:t>
      </w:r>
    </w:p>
    <w:p w:rsidR="00A722F2" w:rsidRPr="00A722F2" w:rsidRDefault="0032433F" w:rsidP="0032433F">
      <w:pPr>
        <w:pStyle w:val="12"/>
        <w:shd w:val="clear" w:color="auto" w:fill="auto"/>
        <w:ind w:firstLine="0"/>
        <w:jc w:val="both"/>
        <w:rPr>
          <w:lang w:val="ru-RU"/>
        </w:rPr>
      </w:pPr>
      <w:r>
        <w:rPr>
          <w:lang w:val="ru-RU"/>
        </w:rPr>
        <w:t xml:space="preserve">- </w:t>
      </w:r>
      <w:r w:rsidR="00A722F2" w:rsidRPr="00A722F2">
        <w:rPr>
          <w:lang w:val="ru-RU"/>
        </w:rPr>
        <w:t>доходы от выполнения работ, услуг, платных услуг, реализации продукции при осуществлении деятельности, предусмотренной Уставом;</w:t>
      </w:r>
    </w:p>
    <w:p w:rsidR="00A722F2" w:rsidRPr="00A722F2" w:rsidRDefault="0032433F" w:rsidP="0032433F">
      <w:pPr>
        <w:pStyle w:val="12"/>
        <w:shd w:val="clear" w:color="auto" w:fill="auto"/>
        <w:tabs>
          <w:tab w:val="left" w:pos="1046"/>
        </w:tabs>
        <w:ind w:firstLine="0"/>
        <w:jc w:val="both"/>
        <w:rPr>
          <w:lang w:val="ru-RU"/>
        </w:rPr>
      </w:pPr>
      <w:r>
        <w:rPr>
          <w:lang w:val="ru-RU"/>
        </w:rPr>
        <w:t xml:space="preserve">- </w:t>
      </w:r>
      <w:r w:rsidR="00A722F2" w:rsidRPr="00A722F2">
        <w:rPr>
          <w:lang w:val="ru-RU"/>
        </w:rPr>
        <w:t>добровольные имущественные взносы и пожертвования;</w:t>
      </w:r>
    </w:p>
    <w:p w:rsidR="00A722F2" w:rsidRPr="00A722F2" w:rsidRDefault="0032433F" w:rsidP="0032433F">
      <w:pPr>
        <w:pStyle w:val="12"/>
        <w:shd w:val="clear" w:color="auto" w:fill="auto"/>
        <w:tabs>
          <w:tab w:val="left" w:pos="1046"/>
        </w:tabs>
        <w:ind w:firstLine="0"/>
        <w:jc w:val="both"/>
        <w:rPr>
          <w:lang w:val="ru-RU"/>
        </w:rPr>
      </w:pPr>
      <w:r>
        <w:rPr>
          <w:lang w:val="ru-RU"/>
        </w:rPr>
        <w:t xml:space="preserve">- </w:t>
      </w:r>
      <w:r w:rsidR="00A722F2" w:rsidRPr="00A722F2">
        <w:rPr>
          <w:lang w:val="ru-RU"/>
        </w:rPr>
        <w:t>иные источники, не противоречащие законодательству Российской Федерации.</w:t>
      </w:r>
    </w:p>
    <w:p w:rsidR="00A722F2" w:rsidRPr="00A722F2" w:rsidRDefault="0032433F" w:rsidP="00A722F2">
      <w:pPr>
        <w:spacing w:after="30" w:line="260" w:lineRule="auto"/>
        <w:ind w:right="14"/>
        <w:jc w:val="both"/>
        <w:rPr>
          <w:rFonts w:eastAsia="Times New Roman" w:cs="Times New Roman"/>
          <w:szCs w:val="28"/>
          <w:lang w:val="ru-RU"/>
        </w:rPr>
      </w:pPr>
      <w:r>
        <w:rPr>
          <w:rFonts w:eastAsia="Times New Roman" w:cs="Times New Roman"/>
          <w:szCs w:val="28"/>
          <w:lang w:val="ru-RU"/>
        </w:rPr>
        <w:t xml:space="preserve">5.12. </w:t>
      </w:r>
      <w:r w:rsidR="00A722F2" w:rsidRPr="00A722F2">
        <w:rPr>
          <w:rFonts w:eastAsia="Times New Roman" w:cs="Times New Roman"/>
          <w:szCs w:val="28"/>
          <w:lang w:val="ru-RU"/>
        </w:rPr>
        <w:t xml:space="preserve">Учреждение в порядке, определенном администрации Шенкурского муниципального </w:t>
      </w:r>
      <w:r w:rsidR="00B06FCD">
        <w:rPr>
          <w:rFonts w:eastAsia="Times New Roman" w:cs="Times New Roman"/>
          <w:szCs w:val="28"/>
          <w:lang w:val="ru-RU"/>
        </w:rPr>
        <w:t>округа</w:t>
      </w:r>
      <w:r w:rsidR="00A722F2" w:rsidRPr="00A722F2">
        <w:rPr>
          <w:rFonts w:eastAsia="Times New Roman" w:cs="Times New Roman"/>
          <w:szCs w:val="28"/>
          <w:lang w:val="ru-RU"/>
        </w:rPr>
        <w:t xml:space="preserve"> Архангельской области, самостоятельно:</w:t>
      </w:r>
    </w:p>
    <w:p w:rsidR="00A722F2" w:rsidRPr="00A722F2" w:rsidRDefault="00A722F2" w:rsidP="0032433F">
      <w:pPr>
        <w:spacing w:after="30" w:line="260" w:lineRule="auto"/>
        <w:ind w:right="14" w:firstLine="0"/>
        <w:jc w:val="both"/>
        <w:rPr>
          <w:rFonts w:eastAsia="Times New Roman" w:cs="Times New Roman"/>
          <w:szCs w:val="28"/>
          <w:lang w:val="ru-RU"/>
        </w:rPr>
      </w:pPr>
      <w:r w:rsidRPr="00A722F2">
        <w:rPr>
          <w:rFonts w:eastAsia="Times New Roman" w:cs="Times New Roman"/>
          <w:szCs w:val="28"/>
          <w:lang w:val="ru-RU"/>
        </w:rPr>
        <w:t>- распоряжается имеющими финансовыми средствами, в частности, устанавливает работникам ставки заработной платы (должностные оклады)</w:t>
      </w:r>
      <w:r w:rsidR="00B06FCD">
        <w:rPr>
          <w:rFonts w:eastAsia="Times New Roman" w:cs="Times New Roman"/>
          <w:szCs w:val="28"/>
          <w:lang w:val="ru-RU"/>
        </w:rPr>
        <w:t>.</w:t>
      </w:r>
    </w:p>
    <w:p w:rsidR="00A722F2" w:rsidRPr="0032433F" w:rsidRDefault="00A722F2" w:rsidP="00A722F2">
      <w:pPr>
        <w:spacing w:after="30" w:line="260" w:lineRule="auto"/>
        <w:ind w:right="14"/>
        <w:jc w:val="both"/>
        <w:rPr>
          <w:rFonts w:eastAsia="Times New Roman" w:cs="Times New Roman"/>
          <w:szCs w:val="28"/>
          <w:lang w:val="ru-RU"/>
        </w:rPr>
      </w:pPr>
      <w:r w:rsidRPr="00A722F2">
        <w:rPr>
          <w:rFonts w:eastAsia="Times New Roman" w:cs="Times New Roman"/>
          <w:szCs w:val="28"/>
          <w:lang w:val="ru-RU"/>
        </w:rPr>
        <w:t>На основе порядка, определенного федеральным законодательством о труде,</w:t>
      </w:r>
      <w:r w:rsidR="00B06FCD">
        <w:rPr>
          <w:rFonts w:eastAsia="Times New Roman" w:cs="Times New Roman"/>
          <w:szCs w:val="28"/>
          <w:lang w:val="ru-RU"/>
        </w:rPr>
        <w:t xml:space="preserve"> </w:t>
      </w:r>
      <w:r w:rsidRPr="00A722F2">
        <w:rPr>
          <w:rFonts w:eastAsia="Times New Roman" w:cs="Times New Roman"/>
          <w:szCs w:val="28"/>
          <w:lang w:val="ru-RU"/>
        </w:rPr>
        <w:t>муниципальной тарифной системой оплаты труда работников бюджетной</w:t>
      </w:r>
      <w:r w:rsidR="00B06FCD">
        <w:rPr>
          <w:rFonts w:eastAsia="Times New Roman" w:cs="Times New Roman"/>
          <w:szCs w:val="28"/>
          <w:lang w:val="ru-RU"/>
        </w:rPr>
        <w:t xml:space="preserve"> </w:t>
      </w:r>
      <w:r w:rsidRPr="00A722F2">
        <w:rPr>
          <w:rFonts w:eastAsia="Times New Roman" w:cs="Times New Roman"/>
          <w:szCs w:val="28"/>
          <w:lang w:val="ru-RU"/>
        </w:rPr>
        <w:t>в соответствии с тарифно-квалификационными характеристиками, решениями аттестационной комиссии, на основании «</w:t>
      </w:r>
      <w:r w:rsidRPr="0032433F">
        <w:rPr>
          <w:rFonts w:eastAsia="Times New Roman" w:cs="Times New Roman"/>
          <w:szCs w:val="28"/>
          <w:lang w:val="ru-RU"/>
        </w:rPr>
        <w:t>Положения о системе</w:t>
      </w:r>
      <w:r w:rsidR="00B06FCD" w:rsidRPr="0032433F">
        <w:rPr>
          <w:rFonts w:eastAsia="Times New Roman" w:cs="Times New Roman"/>
          <w:szCs w:val="28"/>
          <w:lang w:val="ru-RU"/>
        </w:rPr>
        <w:t xml:space="preserve"> </w:t>
      </w:r>
      <w:r w:rsidRPr="0032433F">
        <w:rPr>
          <w:rFonts w:eastAsia="Times New Roman" w:cs="Times New Roman"/>
          <w:szCs w:val="28"/>
          <w:lang w:val="ru-RU"/>
        </w:rPr>
        <w:t xml:space="preserve">оплаты труда и условиях применения доплат и надбавок </w:t>
      </w:r>
      <w:proofErr w:type="gramStart"/>
      <w:r w:rsidRPr="0032433F">
        <w:rPr>
          <w:rFonts w:eastAsia="Times New Roman" w:cs="Times New Roman"/>
          <w:szCs w:val="28"/>
          <w:lang w:val="ru-RU"/>
        </w:rPr>
        <w:t>работников</w:t>
      </w:r>
      <w:r w:rsidR="00B06FCD" w:rsidRPr="0032433F">
        <w:rPr>
          <w:rFonts w:eastAsia="Times New Roman" w:cs="Times New Roman"/>
          <w:szCs w:val="28"/>
          <w:lang w:val="ru-RU"/>
        </w:rPr>
        <w:t xml:space="preserve"> </w:t>
      </w:r>
      <w:r w:rsidRPr="0032433F">
        <w:rPr>
          <w:rFonts w:eastAsia="Times New Roman" w:cs="Times New Roman"/>
          <w:szCs w:val="28"/>
          <w:lang w:val="ru-RU"/>
        </w:rPr>
        <w:t xml:space="preserve">учреждения культуры </w:t>
      </w:r>
      <w:r w:rsidR="00B06FCD" w:rsidRPr="0032433F">
        <w:rPr>
          <w:rFonts w:eastAsia="Times New Roman" w:cs="Times New Roman"/>
          <w:szCs w:val="28"/>
          <w:lang w:val="ru-RU"/>
        </w:rPr>
        <w:t>Шенкурского муниципального округа Архангельской области</w:t>
      </w:r>
      <w:proofErr w:type="gramEnd"/>
      <w:r w:rsidR="0032433F" w:rsidRPr="0032433F">
        <w:rPr>
          <w:rFonts w:eastAsia="Times New Roman" w:cs="Times New Roman"/>
          <w:szCs w:val="28"/>
          <w:lang w:val="ru-RU"/>
        </w:rPr>
        <w:t>».</w:t>
      </w:r>
    </w:p>
    <w:p w:rsidR="00A722F2" w:rsidRDefault="00A722F2" w:rsidP="0032433F">
      <w:pPr>
        <w:spacing w:after="30" w:line="260" w:lineRule="auto"/>
        <w:ind w:right="14" w:firstLine="0"/>
        <w:jc w:val="both"/>
        <w:rPr>
          <w:rFonts w:eastAsia="Times New Roman" w:cs="Times New Roman"/>
          <w:szCs w:val="28"/>
          <w:lang w:val="ru-RU"/>
        </w:rPr>
      </w:pPr>
      <w:r w:rsidRPr="00A722F2">
        <w:rPr>
          <w:rFonts w:eastAsia="Times New Roman" w:cs="Times New Roman"/>
          <w:szCs w:val="28"/>
          <w:lang w:val="ru-RU"/>
        </w:rPr>
        <w:t>- определяет виды и размеры надбавок, доплат, и других выплат стимулирующего характера в пределах средств, направленных на оплату труда, а также структуру управления деятельности Учреждения, штатное</w:t>
      </w:r>
      <w:r w:rsidR="00B06FCD">
        <w:rPr>
          <w:rFonts w:eastAsia="Times New Roman" w:cs="Times New Roman"/>
          <w:szCs w:val="28"/>
          <w:lang w:val="ru-RU"/>
        </w:rPr>
        <w:t xml:space="preserve"> </w:t>
      </w:r>
      <w:r w:rsidRPr="00A722F2">
        <w:rPr>
          <w:rFonts w:eastAsia="Times New Roman" w:cs="Times New Roman"/>
          <w:szCs w:val="28"/>
          <w:lang w:val="ru-RU"/>
        </w:rPr>
        <w:t>расписание, распределение должностных обязанностей.</w:t>
      </w:r>
    </w:p>
    <w:p w:rsidR="0032433F" w:rsidRPr="0032433F" w:rsidRDefault="0032433F" w:rsidP="0032433F">
      <w:pPr>
        <w:spacing w:after="30" w:line="260" w:lineRule="auto"/>
        <w:ind w:right="14" w:firstLine="0"/>
        <w:jc w:val="both"/>
        <w:rPr>
          <w:rFonts w:eastAsia="Times New Roman" w:cs="Times New Roman"/>
          <w:szCs w:val="28"/>
          <w:lang w:val="ru-RU"/>
        </w:rPr>
      </w:pPr>
    </w:p>
    <w:p w:rsidR="00A722F2" w:rsidRPr="00A722F2" w:rsidRDefault="00A722F2" w:rsidP="00A722F2">
      <w:pPr>
        <w:pStyle w:val="32"/>
        <w:keepNext/>
        <w:keepLines/>
        <w:shd w:val="clear" w:color="auto" w:fill="auto"/>
        <w:rPr>
          <w:lang w:val="ru-RU"/>
        </w:rPr>
      </w:pPr>
      <w:bookmarkStart w:id="13" w:name="bookmark16"/>
      <w:bookmarkStart w:id="14" w:name="bookmark17"/>
      <w:r>
        <w:t>VI</w:t>
      </w:r>
      <w:r w:rsidR="00B06FCD">
        <w:rPr>
          <w:lang w:val="ru-RU"/>
        </w:rPr>
        <w:t>.</w:t>
      </w:r>
      <w:r w:rsidRPr="00A722F2">
        <w:rPr>
          <w:lang w:val="ru-RU"/>
        </w:rPr>
        <w:t xml:space="preserve"> ОРГАНЫ УПРАВЛЕНИЯ УЧРЕЖДЕНИЯ</w:t>
      </w:r>
      <w:proofErr w:type="gramStart"/>
      <w:r w:rsidRPr="00A722F2">
        <w:rPr>
          <w:lang w:val="ru-RU"/>
        </w:rPr>
        <w:t>,</w:t>
      </w:r>
      <w:proofErr w:type="gramEnd"/>
      <w:r w:rsidRPr="00A722F2">
        <w:rPr>
          <w:lang w:val="ru-RU"/>
        </w:rPr>
        <w:br/>
        <w:t>ОТЧЕТНОСТЬ И КОНТРОЛЬ</w:t>
      </w:r>
      <w:bookmarkEnd w:id="13"/>
      <w:bookmarkEnd w:id="14"/>
    </w:p>
    <w:p w:rsidR="00A722F2" w:rsidRPr="00A722F2" w:rsidRDefault="00A722F2" w:rsidP="00A722F2">
      <w:pPr>
        <w:spacing w:after="30" w:line="260" w:lineRule="auto"/>
        <w:ind w:right="14"/>
        <w:jc w:val="both"/>
        <w:rPr>
          <w:rFonts w:eastAsia="Times New Roman" w:cs="Times New Roman"/>
          <w:szCs w:val="28"/>
          <w:lang w:val="ru-RU" w:bidi="ar-SA"/>
        </w:rPr>
      </w:pPr>
      <w:r w:rsidRPr="00A722F2">
        <w:rPr>
          <w:rFonts w:eastAsia="Times New Roman" w:cs="Times New Roman"/>
          <w:szCs w:val="28"/>
          <w:lang w:val="ru-RU" w:bidi="ar-SA"/>
        </w:rPr>
        <w:t>6.1. Компетенция Учредителя:</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реорганизация и ликвидация Учреждения, а также изменение его типа;</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lastRenderedPageBreak/>
        <w:t>- определение целей, условий и порядка деятельности Учреждения;</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установление основных видов деятельности согласно перечню услуг Учреждения, указанных в пункте 3.1. настоящего Устава;</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осуществление финансирования деятельности Учреждения в порядке,</w:t>
      </w:r>
    </w:p>
    <w:p w:rsidR="00A722F2" w:rsidRPr="00A722F2" w:rsidRDefault="00A722F2" w:rsidP="00FB48B7">
      <w:pPr>
        <w:spacing w:after="30" w:line="260" w:lineRule="auto"/>
        <w:ind w:right="14" w:firstLine="0"/>
        <w:jc w:val="both"/>
        <w:rPr>
          <w:rFonts w:eastAsia="Times New Roman" w:cs="Times New Roman"/>
          <w:color w:val="FF0000"/>
          <w:szCs w:val="28"/>
          <w:lang w:val="ru-RU" w:bidi="ar-SA"/>
        </w:rPr>
      </w:pPr>
      <w:proofErr w:type="gramStart"/>
      <w:r w:rsidRPr="00A722F2">
        <w:rPr>
          <w:rFonts w:eastAsia="Times New Roman" w:cs="Times New Roman"/>
          <w:szCs w:val="28"/>
          <w:lang w:val="ru-RU" w:bidi="ar-SA"/>
        </w:rPr>
        <w:t>усмотренном</w:t>
      </w:r>
      <w:proofErr w:type="gramEnd"/>
      <w:r w:rsidRPr="00A722F2">
        <w:rPr>
          <w:rFonts w:eastAsia="Times New Roman" w:cs="Times New Roman"/>
          <w:szCs w:val="28"/>
          <w:lang w:val="ru-RU" w:bidi="ar-SA"/>
        </w:rPr>
        <w:t xml:space="preserve"> действующим законодательством Российской Федерации и</w:t>
      </w:r>
      <w:r w:rsidR="00B06FCD">
        <w:rPr>
          <w:rFonts w:eastAsia="Times New Roman" w:cs="Times New Roman"/>
          <w:szCs w:val="28"/>
          <w:lang w:val="ru-RU" w:bidi="ar-SA"/>
        </w:rPr>
        <w:t xml:space="preserve"> </w:t>
      </w:r>
      <w:r w:rsidRPr="00A722F2">
        <w:rPr>
          <w:rFonts w:eastAsia="Times New Roman" w:cs="Times New Roman"/>
          <w:szCs w:val="28"/>
          <w:lang w:val="ru-RU" w:bidi="ar-SA"/>
        </w:rPr>
        <w:t xml:space="preserve">правовыми актами Шенкурского муниципального </w:t>
      </w:r>
      <w:r w:rsidR="00B06FCD">
        <w:rPr>
          <w:rFonts w:eastAsia="Times New Roman" w:cs="Times New Roman"/>
          <w:szCs w:val="28"/>
          <w:lang w:val="ru-RU" w:bidi="ar-SA"/>
        </w:rPr>
        <w:t>округа Архангельской области;</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утверждение передаточного акта или разделительного баланса;</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назначение ликвидационной комиссии и утверждение межуточного и окончательного ликвидационных балансов;</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утверждение устава Учреждения, а также дополнений и изменений к нему;</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w:t>
      </w:r>
      <w:r w:rsidR="0032433F">
        <w:rPr>
          <w:rFonts w:eastAsia="Times New Roman" w:cs="Times New Roman"/>
          <w:szCs w:val="28"/>
          <w:lang w:val="ru-RU" w:bidi="ar-SA"/>
        </w:rPr>
        <w:t xml:space="preserve"> </w:t>
      </w:r>
      <w:r w:rsidRPr="00A722F2">
        <w:rPr>
          <w:rFonts w:eastAsia="Times New Roman" w:cs="Times New Roman"/>
          <w:szCs w:val="28"/>
          <w:lang w:val="ru-RU" w:bidi="ar-SA"/>
        </w:rPr>
        <w:t>назначение руководителя Учреждения и прекращение его полномочий, а также заключение и прекращение трудового договора с ним в порядке, установленном правовыми актами Ш</w:t>
      </w:r>
      <w:r w:rsidR="00B06FCD">
        <w:rPr>
          <w:rFonts w:eastAsia="Times New Roman" w:cs="Times New Roman"/>
          <w:szCs w:val="28"/>
          <w:lang w:val="ru-RU" w:bidi="ar-SA"/>
        </w:rPr>
        <w:t>енкурского муниципального округа</w:t>
      </w:r>
      <w:r w:rsidRPr="00A722F2">
        <w:rPr>
          <w:rFonts w:eastAsia="Times New Roman" w:cs="Times New Roman"/>
          <w:szCs w:val="28"/>
          <w:lang w:val="ru-RU" w:bidi="ar-SA"/>
        </w:rPr>
        <w:t xml:space="preserve"> Архангельской области и трудовым законодательством; </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разработка и утверждение муниципального задания Учреждения;</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рассмотрение и одобрение предложений руководителя Учреждения о</w:t>
      </w:r>
      <w:r w:rsidR="0032433F">
        <w:rPr>
          <w:rFonts w:eastAsia="Times New Roman" w:cs="Times New Roman"/>
          <w:szCs w:val="28"/>
          <w:lang w:val="ru-RU" w:bidi="ar-SA"/>
        </w:rPr>
        <w:t xml:space="preserve"> </w:t>
      </w:r>
      <w:r w:rsidRPr="00A722F2">
        <w:rPr>
          <w:rFonts w:eastAsia="Times New Roman" w:cs="Times New Roman"/>
          <w:szCs w:val="28"/>
          <w:lang w:val="ru-RU" w:bidi="ar-SA"/>
        </w:rPr>
        <w:t>создании и ликвидации структурного подразделения Учреждения;</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рассмотрение предложений по установлению цен (тарифов) на услуги Учреждения, указанных в пункте 3.1. настоящего Устава, готовка по данным предложениям заключений и проектов</w:t>
      </w:r>
      <w:r w:rsidRPr="00A722F2">
        <w:rPr>
          <w:lang w:val="ru-RU"/>
        </w:rPr>
        <w:t xml:space="preserve"> </w:t>
      </w:r>
      <w:r w:rsidRPr="00A722F2">
        <w:rPr>
          <w:rFonts w:eastAsia="Times New Roman" w:cs="Times New Roman"/>
          <w:szCs w:val="28"/>
          <w:lang w:val="ru-RU" w:bidi="ar-SA"/>
        </w:rPr>
        <w:t xml:space="preserve">соответствующих правовых актов Шенкурского муниципального </w:t>
      </w:r>
      <w:r w:rsidR="00B06FCD">
        <w:rPr>
          <w:rFonts w:eastAsia="Times New Roman" w:cs="Times New Roman"/>
          <w:szCs w:val="28"/>
          <w:lang w:val="ru-RU" w:bidi="ar-SA"/>
        </w:rPr>
        <w:t>округа</w:t>
      </w:r>
      <w:r w:rsidRPr="00A722F2">
        <w:rPr>
          <w:rFonts w:eastAsia="Times New Roman" w:cs="Times New Roman"/>
          <w:szCs w:val="28"/>
          <w:lang w:val="ru-RU" w:bidi="ar-SA"/>
        </w:rPr>
        <w:t xml:space="preserve"> Архангельской области; </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проведение проверки финансово-хозяйственной деятельности Учреждения;</w:t>
      </w:r>
    </w:p>
    <w:p w:rsidR="0032433F"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проведение анализа деятельности Учреждения, подготовка предложений о направлениях деятельности Учреждения;</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решение иных предусмотренных законодательством вопросов.</w:t>
      </w:r>
    </w:p>
    <w:p w:rsidR="00A722F2" w:rsidRPr="0032433F" w:rsidRDefault="00A722F2" w:rsidP="0032433F">
      <w:pPr>
        <w:spacing w:after="30" w:line="260" w:lineRule="auto"/>
        <w:ind w:right="14"/>
        <w:jc w:val="both"/>
        <w:rPr>
          <w:rFonts w:eastAsia="Times New Roman" w:cs="Times New Roman"/>
          <w:szCs w:val="28"/>
          <w:lang w:val="ru-RU" w:bidi="ar-SA"/>
        </w:rPr>
      </w:pPr>
      <w:r w:rsidRPr="00A722F2">
        <w:rPr>
          <w:rFonts w:eastAsia="Times New Roman" w:cs="Times New Roman"/>
          <w:szCs w:val="28"/>
          <w:lang w:val="ru-RU" w:bidi="ar-SA"/>
        </w:rPr>
        <w:t xml:space="preserve">6.2. </w:t>
      </w:r>
      <w:r w:rsidRPr="0032433F">
        <w:rPr>
          <w:rFonts w:eastAsia="Times New Roman" w:cs="Times New Roman"/>
          <w:szCs w:val="28"/>
          <w:lang w:val="ru-RU" w:bidi="ar-SA"/>
        </w:rPr>
        <w:t>Учреждени</w:t>
      </w:r>
      <w:r w:rsidR="0032433F">
        <w:rPr>
          <w:rFonts w:eastAsia="Times New Roman" w:cs="Times New Roman"/>
          <w:szCs w:val="28"/>
          <w:lang w:val="ru-RU" w:bidi="ar-SA"/>
        </w:rPr>
        <w:t xml:space="preserve">е возглавляет директор (далее – </w:t>
      </w:r>
      <w:r w:rsidRPr="0032433F">
        <w:rPr>
          <w:rFonts w:eastAsia="Times New Roman" w:cs="Times New Roman"/>
          <w:szCs w:val="28"/>
          <w:lang w:val="ru-RU" w:bidi="ar-SA"/>
        </w:rPr>
        <w:t>руководитель),</w:t>
      </w:r>
      <w:r w:rsidR="0032433F">
        <w:rPr>
          <w:rFonts w:eastAsia="Times New Roman" w:cs="Times New Roman"/>
          <w:szCs w:val="28"/>
          <w:lang w:val="ru-RU" w:bidi="ar-SA"/>
        </w:rPr>
        <w:t xml:space="preserve"> </w:t>
      </w:r>
      <w:r w:rsidRPr="0032433F">
        <w:rPr>
          <w:rFonts w:eastAsia="Times New Roman" w:cs="Times New Roman"/>
          <w:szCs w:val="28"/>
          <w:lang w:val="ru-RU" w:bidi="ar-SA"/>
        </w:rPr>
        <w:t xml:space="preserve">назначаемый на должность и освобождаемый от должности </w:t>
      </w:r>
      <w:r w:rsidR="0032433F">
        <w:rPr>
          <w:rFonts w:eastAsia="Times New Roman" w:cs="Times New Roman"/>
          <w:szCs w:val="28"/>
          <w:lang w:val="ru-RU" w:bidi="ar-SA"/>
        </w:rPr>
        <w:t>решением Учредителя</w:t>
      </w:r>
      <w:r w:rsidR="007E09FA" w:rsidRPr="0032433F">
        <w:rPr>
          <w:rFonts w:eastAsia="Times New Roman" w:cs="Times New Roman"/>
          <w:szCs w:val="28"/>
          <w:lang w:val="ru-RU" w:bidi="ar-SA"/>
        </w:rPr>
        <w:t xml:space="preserve"> </w:t>
      </w:r>
      <w:r w:rsidR="0032433F">
        <w:rPr>
          <w:rFonts w:eastAsia="Times New Roman" w:cs="Times New Roman"/>
          <w:szCs w:val="28"/>
          <w:lang w:val="ru-RU" w:bidi="ar-SA"/>
        </w:rPr>
        <w:t xml:space="preserve"> и исполняет свои обязанности </w:t>
      </w:r>
      <w:r w:rsidRPr="0032433F">
        <w:rPr>
          <w:rFonts w:eastAsia="Times New Roman" w:cs="Times New Roman"/>
          <w:szCs w:val="28"/>
          <w:lang w:val="ru-RU" w:bidi="ar-SA"/>
        </w:rPr>
        <w:t>на основе трудового договора.</w:t>
      </w:r>
      <w:r w:rsidRPr="0032433F">
        <w:rPr>
          <w:rFonts w:eastAsia="Times New Roman" w:cs="Times New Roman"/>
          <w:szCs w:val="28"/>
          <w:lang w:val="ru-RU"/>
        </w:rPr>
        <w:t xml:space="preserve"> </w:t>
      </w:r>
    </w:p>
    <w:p w:rsidR="00A722F2" w:rsidRPr="0032433F" w:rsidRDefault="00A722F2" w:rsidP="00A722F2">
      <w:pPr>
        <w:spacing w:after="30" w:line="260" w:lineRule="auto"/>
        <w:ind w:right="14"/>
        <w:jc w:val="both"/>
        <w:rPr>
          <w:rFonts w:eastAsia="Times New Roman" w:cs="Times New Roman"/>
          <w:szCs w:val="28"/>
          <w:lang w:val="ru-RU" w:bidi="ar-SA"/>
        </w:rPr>
      </w:pPr>
      <w:r w:rsidRPr="0032433F">
        <w:rPr>
          <w:rFonts w:eastAsia="Times New Roman" w:cs="Times New Roman"/>
          <w:szCs w:val="28"/>
          <w:lang w:val="ru-RU" w:bidi="ar-SA"/>
        </w:rPr>
        <w:t>Руководитель Учреждения:</w:t>
      </w:r>
    </w:p>
    <w:p w:rsidR="00A722F2" w:rsidRPr="00A722F2" w:rsidRDefault="00B06FCD" w:rsidP="0032433F">
      <w:pPr>
        <w:spacing w:after="30" w:line="260" w:lineRule="auto"/>
        <w:ind w:right="14" w:firstLine="0"/>
        <w:jc w:val="both"/>
        <w:rPr>
          <w:rFonts w:eastAsia="Times New Roman" w:cs="Times New Roman"/>
          <w:color w:val="FF0000"/>
          <w:szCs w:val="28"/>
          <w:lang w:val="ru-RU" w:bidi="ar-SA"/>
        </w:rPr>
      </w:pPr>
      <w:r w:rsidRPr="0032433F">
        <w:rPr>
          <w:rFonts w:eastAsia="Times New Roman" w:cs="Times New Roman"/>
          <w:szCs w:val="28"/>
          <w:lang w:val="ru-RU" w:bidi="ar-SA"/>
        </w:rPr>
        <w:t>- назначает своих заместителей;</w:t>
      </w:r>
    </w:p>
    <w:p w:rsidR="00A722F2" w:rsidRPr="00A722F2" w:rsidRDefault="00A722F2" w:rsidP="0032433F">
      <w:pPr>
        <w:spacing w:after="30" w:line="260" w:lineRule="auto"/>
        <w:ind w:right="14" w:firstLine="0"/>
        <w:jc w:val="both"/>
        <w:rPr>
          <w:rFonts w:eastAsia="Times New Roman" w:cs="Times New Roman"/>
          <w:color w:val="FF0000"/>
          <w:szCs w:val="28"/>
          <w:lang w:val="ru-RU" w:bidi="ar-SA"/>
        </w:rPr>
      </w:pPr>
      <w:r w:rsidRPr="00A722F2">
        <w:rPr>
          <w:rFonts w:eastAsia="Times New Roman" w:cs="Times New Roman"/>
          <w:szCs w:val="28"/>
          <w:lang w:val="ru-RU" w:bidi="ar-SA"/>
        </w:rPr>
        <w:t>- дополняет, изменяет, утверждает штатно</w:t>
      </w:r>
      <w:r w:rsidR="007E09FA">
        <w:rPr>
          <w:rFonts w:eastAsia="Times New Roman" w:cs="Times New Roman"/>
          <w:szCs w:val="28"/>
          <w:lang w:val="ru-RU" w:bidi="ar-SA"/>
        </w:rPr>
        <w:t>е расписание по согласованию с г</w:t>
      </w:r>
      <w:r w:rsidRPr="00A722F2">
        <w:rPr>
          <w:rFonts w:eastAsia="Times New Roman" w:cs="Times New Roman"/>
          <w:szCs w:val="28"/>
          <w:lang w:val="ru-RU" w:bidi="ar-SA"/>
        </w:rPr>
        <w:t xml:space="preserve">лавой Шенкурского муниципального </w:t>
      </w:r>
      <w:r w:rsidR="00B06FCD">
        <w:rPr>
          <w:rFonts w:eastAsia="Times New Roman" w:cs="Times New Roman"/>
          <w:szCs w:val="28"/>
          <w:lang w:val="ru-RU" w:bidi="ar-SA"/>
        </w:rPr>
        <w:t>округа</w:t>
      </w:r>
      <w:r w:rsidRPr="00A722F2">
        <w:rPr>
          <w:rFonts w:eastAsia="Times New Roman" w:cs="Times New Roman"/>
          <w:szCs w:val="28"/>
          <w:lang w:val="ru-RU" w:bidi="ar-SA"/>
        </w:rPr>
        <w:t xml:space="preserve"> Архангельской области; </w:t>
      </w:r>
      <w:r w:rsidRPr="00A722F2">
        <w:rPr>
          <w:rFonts w:eastAsia="Times New Roman" w:cs="Times New Roman"/>
          <w:color w:val="FF0000"/>
          <w:szCs w:val="28"/>
          <w:lang w:val="ru-RU"/>
        </w:rPr>
        <w:t xml:space="preserve"> </w:t>
      </w:r>
    </w:p>
    <w:p w:rsidR="00A722F2" w:rsidRPr="00A722F2" w:rsidRDefault="00A722F2" w:rsidP="0032433F">
      <w:pPr>
        <w:spacing w:after="30" w:line="260" w:lineRule="auto"/>
        <w:ind w:right="14" w:firstLine="0"/>
        <w:jc w:val="both"/>
        <w:rPr>
          <w:rFonts w:eastAsia="Times New Roman" w:cs="Times New Roman"/>
          <w:color w:val="FF0000"/>
          <w:szCs w:val="28"/>
          <w:lang w:val="ru-RU" w:bidi="ar-SA"/>
        </w:rPr>
      </w:pPr>
      <w:r w:rsidRPr="00A722F2">
        <w:rPr>
          <w:rFonts w:eastAsia="Times New Roman" w:cs="Times New Roman"/>
          <w:szCs w:val="28"/>
          <w:lang w:val="ru-RU" w:bidi="ar-SA"/>
        </w:rPr>
        <w:t xml:space="preserve">- обеспечивает составление и утверждение </w:t>
      </w:r>
      <w:r w:rsidR="0032433F">
        <w:rPr>
          <w:rFonts w:eastAsia="Times New Roman" w:cs="Times New Roman"/>
          <w:szCs w:val="28"/>
          <w:lang w:val="ru-RU" w:bidi="ar-SA"/>
        </w:rPr>
        <w:t xml:space="preserve">плана финансово-хозяйственной </w:t>
      </w:r>
      <w:r w:rsidRPr="00A722F2">
        <w:rPr>
          <w:rFonts w:eastAsia="Times New Roman" w:cs="Times New Roman"/>
          <w:szCs w:val="28"/>
          <w:lang w:val="ru-RU" w:bidi="ar-SA"/>
        </w:rPr>
        <w:t>деятельности Учреждения, его годовой бухгалтерской отчетности;</w:t>
      </w:r>
      <w:r w:rsidRPr="00A722F2">
        <w:rPr>
          <w:rFonts w:eastAsia="Times New Roman" w:cs="Times New Roman"/>
          <w:color w:val="FF0000"/>
          <w:szCs w:val="28"/>
          <w:lang w:val="ru-RU"/>
        </w:rPr>
        <w:t xml:space="preserve"> </w:t>
      </w:r>
      <w:bookmarkStart w:id="15" w:name="_Hlk75933586"/>
    </w:p>
    <w:bookmarkEnd w:id="15"/>
    <w:p w:rsidR="00A722F2" w:rsidRPr="00A722F2" w:rsidRDefault="00A722F2" w:rsidP="00BC2DC7">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несет ответственность за организацию бухгалтерского учета в</w:t>
      </w:r>
      <w:r w:rsidR="00BC2DC7">
        <w:rPr>
          <w:rFonts w:eastAsia="Times New Roman" w:cs="Times New Roman"/>
          <w:szCs w:val="28"/>
          <w:lang w:val="ru-RU" w:bidi="ar-SA"/>
        </w:rPr>
        <w:t xml:space="preserve"> </w:t>
      </w:r>
      <w:r w:rsidRPr="00A722F2">
        <w:rPr>
          <w:rFonts w:eastAsia="Times New Roman" w:cs="Times New Roman"/>
          <w:szCs w:val="28"/>
          <w:lang w:val="ru-RU" w:bidi="ar-SA"/>
        </w:rPr>
        <w:t>Учреждении и соблюдение законодательства при выполнении хозяйственных</w:t>
      </w:r>
      <w:r w:rsidR="0032433F">
        <w:rPr>
          <w:rFonts w:eastAsia="Times New Roman" w:cs="Times New Roman"/>
          <w:szCs w:val="28"/>
          <w:lang w:val="ru-RU" w:bidi="ar-SA"/>
        </w:rPr>
        <w:t xml:space="preserve"> </w:t>
      </w:r>
      <w:r w:rsidRPr="00A722F2">
        <w:rPr>
          <w:rFonts w:eastAsia="Times New Roman" w:cs="Times New Roman"/>
          <w:szCs w:val="28"/>
          <w:lang w:val="ru-RU" w:bidi="ar-SA"/>
        </w:rPr>
        <w:t>операций;</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несет персональную ответственность за сохранность имущества, правильную эксплуатацию и обоснованность расходов на его содержание;</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lastRenderedPageBreak/>
        <w:t>- без доверенности действует от имени Учреждения, представляет его интересы, совершает сделки;</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назначает и освобождает от должности работников, заключает с ними трудовые договоры и распределяет обязанности между ними;</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в пределах своих полномочий выдает доверенности;</w:t>
      </w:r>
    </w:p>
    <w:p w:rsidR="00A722F2" w:rsidRPr="00A722F2" w:rsidRDefault="00BC2DC7" w:rsidP="0032433F">
      <w:pPr>
        <w:spacing w:after="30" w:line="260" w:lineRule="auto"/>
        <w:ind w:right="14" w:firstLine="0"/>
        <w:jc w:val="both"/>
        <w:rPr>
          <w:rFonts w:eastAsia="Times New Roman" w:cs="Times New Roman"/>
          <w:szCs w:val="28"/>
          <w:lang w:val="ru-RU" w:bidi="ar-SA"/>
        </w:rPr>
      </w:pPr>
      <w:r>
        <w:rPr>
          <w:rFonts w:eastAsia="Times New Roman" w:cs="Times New Roman"/>
          <w:szCs w:val="28"/>
          <w:lang w:val="ru-RU" w:bidi="ar-SA"/>
        </w:rPr>
        <w:t xml:space="preserve">- </w:t>
      </w:r>
      <w:r w:rsidR="00A722F2" w:rsidRPr="00A722F2">
        <w:rPr>
          <w:rFonts w:eastAsia="Times New Roman" w:cs="Times New Roman"/>
          <w:szCs w:val="28"/>
          <w:lang w:val="ru-RU" w:bidi="ar-SA"/>
        </w:rPr>
        <w:t xml:space="preserve">в пределах своих полномочий на основании правовых актов Шенкурского муниципального </w:t>
      </w:r>
      <w:r>
        <w:rPr>
          <w:rFonts w:eastAsia="Times New Roman" w:cs="Times New Roman"/>
          <w:szCs w:val="28"/>
          <w:lang w:val="ru-RU" w:bidi="ar-SA"/>
        </w:rPr>
        <w:t>округа</w:t>
      </w:r>
      <w:r w:rsidR="00A722F2" w:rsidRPr="00A722F2">
        <w:rPr>
          <w:rFonts w:eastAsia="Times New Roman" w:cs="Times New Roman"/>
          <w:szCs w:val="28"/>
          <w:lang w:val="ru-RU" w:bidi="ar-SA"/>
        </w:rPr>
        <w:t xml:space="preserve"> Архангельской области самостоятельно регулирует размер и формы стимулирующих выплат работникам Учреждения; </w:t>
      </w:r>
    </w:p>
    <w:p w:rsidR="00A722F2" w:rsidRPr="00A722F2" w:rsidRDefault="00BC2DC7" w:rsidP="0032433F">
      <w:pPr>
        <w:spacing w:after="30" w:line="260" w:lineRule="auto"/>
        <w:ind w:right="14" w:firstLine="0"/>
        <w:jc w:val="both"/>
        <w:rPr>
          <w:rFonts w:eastAsia="Times New Roman" w:cs="Times New Roman"/>
          <w:szCs w:val="28"/>
          <w:lang w:val="ru-RU" w:bidi="ar-SA"/>
        </w:rPr>
      </w:pPr>
      <w:r>
        <w:rPr>
          <w:rFonts w:eastAsia="Times New Roman" w:cs="Times New Roman"/>
          <w:szCs w:val="28"/>
          <w:lang w:val="ru-RU" w:bidi="ar-SA"/>
        </w:rPr>
        <w:t xml:space="preserve">- </w:t>
      </w:r>
      <w:proofErr w:type="gramStart"/>
      <w:r w:rsidR="007E09FA">
        <w:rPr>
          <w:rFonts w:eastAsia="Times New Roman" w:cs="Times New Roman"/>
          <w:szCs w:val="28"/>
          <w:lang w:val="ru-RU" w:bidi="ar-SA"/>
        </w:rPr>
        <w:t>подотчетен</w:t>
      </w:r>
      <w:proofErr w:type="gramEnd"/>
      <w:r w:rsidR="007E09FA">
        <w:rPr>
          <w:rFonts w:eastAsia="Times New Roman" w:cs="Times New Roman"/>
          <w:szCs w:val="28"/>
          <w:lang w:val="ru-RU" w:bidi="ar-SA"/>
        </w:rPr>
        <w:t xml:space="preserve"> г</w:t>
      </w:r>
      <w:r w:rsidR="00A722F2" w:rsidRPr="00A722F2">
        <w:rPr>
          <w:rFonts w:eastAsia="Times New Roman" w:cs="Times New Roman"/>
          <w:szCs w:val="28"/>
          <w:lang w:val="ru-RU" w:bidi="ar-SA"/>
        </w:rPr>
        <w:t xml:space="preserve">лаве Шенкурского муниципального </w:t>
      </w:r>
      <w:r>
        <w:rPr>
          <w:rFonts w:eastAsia="Times New Roman" w:cs="Times New Roman"/>
          <w:szCs w:val="28"/>
          <w:lang w:val="ru-RU" w:bidi="ar-SA"/>
        </w:rPr>
        <w:t>округа</w:t>
      </w:r>
      <w:r w:rsidR="00A722F2" w:rsidRPr="00A722F2">
        <w:rPr>
          <w:rFonts w:eastAsia="Times New Roman" w:cs="Times New Roman"/>
          <w:szCs w:val="28"/>
          <w:lang w:val="ru-RU" w:bidi="ar-SA"/>
        </w:rPr>
        <w:t xml:space="preserve"> Архангельской области и несет персональную ответственность за выполнение возложенных на Учреждение задач; </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утверждает внутренние документы, регламентирующие деятельность Учреждения, издает приказы, обязательные для исполнения всеми</w:t>
      </w:r>
      <w:proofErr w:type="gramStart"/>
      <w:r w:rsidRPr="00A722F2">
        <w:rPr>
          <w:rFonts w:eastAsia="Times New Roman" w:cs="Times New Roman"/>
          <w:szCs w:val="28"/>
          <w:lang w:val="ru-RU" w:bidi="ar-SA"/>
        </w:rPr>
        <w:t>.</w:t>
      </w:r>
      <w:proofErr w:type="gramEnd"/>
      <w:r w:rsidRPr="00A722F2">
        <w:rPr>
          <w:rFonts w:eastAsia="Times New Roman" w:cs="Times New Roman"/>
          <w:szCs w:val="28"/>
          <w:lang w:val="ru-RU" w:bidi="ar-SA"/>
        </w:rPr>
        <w:t xml:space="preserve"> </w:t>
      </w:r>
      <w:proofErr w:type="gramStart"/>
      <w:r w:rsidRPr="00A722F2">
        <w:rPr>
          <w:rFonts w:eastAsia="Times New Roman" w:cs="Times New Roman"/>
          <w:szCs w:val="28"/>
          <w:lang w:val="ru-RU" w:bidi="ar-SA"/>
        </w:rPr>
        <w:t>р</w:t>
      </w:r>
      <w:proofErr w:type="gramEnd"/>
      <w:r w:rsidRPr="00A722F2">
        <w:rPr>
          <w:rFonts w:eastAsia="Times New Roman" w:cs="Times New Roman"/>
          <w:szCs w:val="28"/>
          <w:lang w:val="ru-RU" w:bidi="ar-SA"/>
        </w:rPr>
        <w:t>аботниками Учреждения;</w:t>
      </w:r>
    </w:p>
    <w:p w:rsidR="00A722F2" w:rsidRPr="00A722F2" w:rsidRDefault="00A722F2" w:rsidP="0032433F">
      <w:pPr>
        <w:spacing w:after="30" w:line="260" w:lineRule="auto"/>
        <w:ind w:right="14" w:firstLine="0"/>
        <w:jc w:val="both"/>
        <w:rPr>
          <w:rFonts w:eastAsia="Times New Roman" w:cs="Times New Roman"/>
          <w:szCs w:val="28"/>
          <w:lang w:val="ru-RU" w:bidi="ar-SA"/>
        </w:rPr>
      </w:pPr>
      <w:r w:rsidRPr="00A722F2">
        <w:rPr>
          <w:rFonts w:eastAsia="Times New Roman" w:cs="Times New Roman"/>
          <w:szCs w:val="28"/>
          <w:lang w:val="ru-RU" w:bidi="ar-SA"/>
        </w:rPr>
        <w:t>- осуществляет иные, возложенные на него функции.</w:t>
      </w:r>
    </w:p>
    <w:p w:rsidR="00A722F2" w:rsidRPr="00A722F2" w:rsidRDefault="0032433F" w:rsidP="0032433F">
      <w:pPr>
        <w:pStyle w:val="12"/>
        <w:ind w:firstLine="709"/>
        <w:jc w:val="both"/>
        <w:rPr>
          <w:lang w:val="ru-RU"/>
        </w:rPr>
      </w:pPr>
      <w:r>
        <w:rPr>
          <w:lang w:val="ru-RU"/>
        </w:rPr>
        <w:t>6.3</w:t>
      </w:r>
      <w:r w:rsidR="00693FBF">
        <w:rPr>
          <w:lang w:val="ru-RU"/>
        </w:rPr>
        <w:t>.</w:t>
      </w:r>
      <w:r w:rsidR="00693FBF">
        <w:rPr>
          <w:lang w:val="ru-RU"/>
        </w:rPr>
        <w:tab/>
        <w:t>Руководитель Учреждения несе</w:t>
      </w:r>
      <w:r w:rsidR="00A722F2" w:rsidRPr="00A722F2">
        <w:rPr>
          <w:lang w:val="ru-RU"/>
        </w:rPr>
        <w:t>т ответственность за сохранность имущества, правильную эксплуатацию и обоснованность расходов на его содержание.</w:t>
      </w:r>
    </w:p>
    <w:p w:rsidR="00A722F2" w:rsidRPr="00A722F2" w:rsidRDefault="001D3FDA" w:rsidP="0032433F">
      <w:pPr>
        <w:pStyle w:val="12"/>
        <w:ind w:firstLine="709"/>
        <w:jc w:val="both"/>
        <w:rPr>
          <w:lang w:val="ru-RU"/>
        </w:rPr>
      </w:pPr>
      <w:r>
        <w:rPr>
          <w:lang w:val="ru-RU"/>
        </w:rPr>
        <w:t>6.4</w:t>
      </w:r>
      <w:r w:rsidR="00A722F2" w:rsidRPr="00A722F2">
        <w:rPr>
          <w:lang w:val="ru-RU"/>
        </w:rPr>
        <w:t>.</w:t>
      </w:r>
      <w:r w:rsidR="00A722F2" w:rsidRPr="00A722F2">
        <w:rPr>
          <w:lang w:val="ru-RU"/>
        </w:rPr>
        <w:tab/>
        <w:t>Трудовой коллектив Учреждения пользуется правами, установленными законодательством Российской Федерации.</w:t>
      </w:r>
    </w:p>
    <w:p w:rsidR="00A722F2" w:rsidRPr="00A722F2" w:rsidRDefault="001D3FDA" w:rsidP="001D3FDA">
      <w:pPr>
        <w:pStyle w:val="12"/>
        <w:ind w:firstLine="709"/>
        <w:jc w:val="both"/>
        <w:rPr>
          <w:lang w:val="ru-RU"/>
        </w:rPr>
      </w:pPr>
      <w:r>
        <w:rPr>
          <w:lang w:val="ru-RU"/>
        </w:rPr>
        <w:t>6.5</w:t>
      </w:r>
      <w:r w:rsidR="00A722F2" w:rsidRPr="00A722F2">
        <w:rPr>
          <w:lang w:val="ru-RU"/>
        </w:rPr>
        <w:t>.</w:t>
      </w:r>
      <w:r w:rsidR="00A722F2" w:rsidRPr="00A722F2">
        <w:rPr>
          <w:lang w:val="ru-RU"/>
        </w:rPr>
        <w:tab/>
        <w:t>Ежегодно Учреждение обязано опубликовывать отчеты о своей деятельности и об использовании закрепленного за ним имущества в порядке, установленном Правительством Российской Федерации, в определенных Учредителем средствах массовой информации.</w:t>
      </w:r>
    </w:p>
    <w:p w:rsidR="00A722F2" w:rsidRPr="00A722F2" w:rsidRDefault="001D3FDA" w:rsidP="001D3FDA">
      <w:pPr>
        <w:pStyle w:val="12"/>
        <w:ind w:firstLine="709"/>
        <w:jc w:val="both"/>
        <w:rPr>
          <w:color w:val="FF0000"/>
          <w:lang w:val="ru-RU" w:bidi="ar-SA"/>
        </w:rPr>
      </w:pPr>
      <w:r>
        <w:rPr>
          <w:rFonts w:eastAsia="Courier New"/>
          <w:lang w:val="ru-RU"/>
        </w:rPr>
        <w:t>6.6</w:t>
      </w:r>
      <w:r w:rsidR="00A722F2" w:rsidRPr="00A722F2">
        <w:rPr>
          <w:rFonts w:eastAsia="Courier New"/>
          <w:lang w:val="ru-RU"/>
        </w:rPr>
        <w:t>. Учреждение обязано вести бухгалтерский учет, представлять бухгалтерскую отчетность и статистическую отчетность в порядке, установленном законодательством Российской Федерации. Не позднее 20</w:t>
      </w:r>
      <w:r w:rsidR="007E09FA">
        <w:rPr>
          <w:rFonts w:eastAsia="Courier New"/>
          <w:lang w:val="ru-RU"/>
        </w:rPr>
        <w:t xml:space="preserve"> </w:t>
      </w:r>
      <w:r w:rsidR="00A722F2" w:rsidRPr="00A722F2">
        <w:rPr>
          <w:lang w:val="ru-RU"/>
        </w:rPr>
        <w:t xml:space="preserve">апреля предоставлять Учредителю копии годового отчета (баланс с приложениями и пояснительной запиской) с отметкой о принятии его налоговым органом для утверждения его показателей, а также иной отчётности, установленной законодательством Российской Федерации; </w:t>
      </w:r>
      <w:bookmarkStart w:id="16" w:name="_Hlk75933885"/>
    </w:p>
    <w:bookmarkEnd w:id="16"/>
    <w:p w:rsidR="00A722F2" w:rsidRPr="00A722F2" w:rsidRDefault="001D3FDA" w:rsidP="001D3FDA">
      <w:pPr>
        <w:pStyle w:val="12"/>
        <w:ind w:firstLine="709"/>
        <w:jc w:val="both"/>
        <w:rPr>
          <w:rFonts w:eastAsia="Courier New"/>
          <w:lang w:val="ru-RU"/>
        </w:rPr>
      </w:pPr>
      <w:r>
        <w:rPr>
          <w:lang w:val="ru-RU"/>
        </w:rPr>
        <w:t>6.7</w:t>
      </w:r>
      <w:r w:rsidR="00A722F2" w:rsidRPr="00A722F2">
        <w:rPr>
          <w:lang w:val="ru-RU"/>
        </w:rPr>
        <w:t>.</w:t>
      </w:r>
      <w:r w:rsidR="00A722F2" w:rsidRPr="00A722F2">
        <w:rPr>
          <w:lang w:val="ru-RU"/>
        </w:rPr>
        <w:tab/>
        <w:t>Учреждение осуществляет бухгалтер</w:t>
      </w:r>
      <w:r>
        <w:rPr>
          <w:lang w:val="ru-RU"/>
        </w:rPr>
        <w:t>ский учет результатов финансово-</w:t>
      </w:r>
      <w:r w:rsidR="00A722F2" w:rsidRPr="00A722F2">
        <w:rPr>
          <w:lang w:val="ru-RU"/>
        </w:rPr>
        <w:t>хозяйственной деятельности, ведет аналитическую и статистическую отчетность, предоставляет информацию о своей деятельности в органы государственной статистики, налоговые органы, иные органы и лицам в соответствии с законодательство</w:t>
      </w:r>
      <w:r>
        <w:rPr>
          <w:lang w:val="ru-RU"/>
        </w:rPr>
        <w:t>м Российской Федерации и настоящим У</w:t>
      </w:r>
      <w:r w:rsidR="00A722F2" w:rsidRPr="00A722F2">
        <w:rPr>
          <w:lang w:val="ru-RU"/>
        </w:rPr>
        <w:t>ставом.</w:t>
      </w:r>
    </w:p>
    <w:p w:rsidR="00A722F2" w:rsidRPr="00A722F2" w:rsidRDefault="00A722F2" w:rsidP="001D3FDA">
      <w:pPr>
        <w:pStyle w:val="12"/>
        <w:shd w:val="clear" w:color="auto" w:fill="auto"/>
        <w:ind w:firstLine="709"/>
        <w:jc w:val="both"/>
        <w:rPr>
          <w:lang w:val="ru-RU"/>
        </w:rPr>
      </w:pPr>
      <w:r w:rsidRPr="00A722F2">
        <w:rPr>
          <w:lang w:val="ru-RU"/>
        </w:rPr>
        <w:t>За искажение отчетности должностные лица Учреждения несут ответственность в соответствии с законодательством Российской Федерации.</w:t>
      </w:r>
    </w:p>
    <w:p w:rsidR="00A722F2" w:rsidRPr="00A722F2" w:rsidRDefault="001D3FDA" w:rsidP="001D3FDA">
      <w:pPr>
        <w:pStyle w:val="12"/>
        <w:ind w:firstLine="709"/>
        <w:jc w:val="both"/>
        <w:rPr>
          <w:lang w:val="ru-RU"/>
        </w:rPr>
      </w:pPr>
      <w:r>
        <w:rPr>
          <w:lang w:val="ru-RU"/>
        </w:rPr>
        <w:t>6.8</w:t>
      </w:r>
      <w:r w:rsidR="00A722F2" w:rsidRPr="00A722F2">
        <w:rPr>
          <w:lang w:val="ru-RU"/>
        </w:rPr>
        <w:t>. Учреждение обеспечивает открытость и доступность следующих документов:</w:t>
      </w:r>
    </w:p>
    <w:p w:rsidR="00A722F2" w:rsidRPr="00A722F2" w:rsidRDefault="00A722F2" w:rsidP="00A722F2">
      <w:pPr>
        <w:pStyle w:val="12"/>
        <w:tabs>
          <w:tab w:val="left" w:pos="952"/>
        </w:tabs>
        <w:jc w:val="both"/>
        <w:rPr>
          <w:lang w:val="ru-RU"/>
        </w:rPr>
      </w:pPr>
      <w:r w:rsidRPr="00A722F2">
        <w:rPr>
          <w:lang w:val="ru-RU"/>
        </w:rPr>
        <w:t>- Устав Учреждения, в том числе внесенные в него изменения;</w:t>
      </w:r>
    </w:p>
    <w:p w:rsidR="00A722F2" w:rsidRPr="00A722F2" w:rsidRDefault="00A722F2" w:rsidP="00A722F2">
      <w:pPr>
        <w:pStyle w:val="12"/>
        <w:tabs>
          <w:tab w:val="left" w:pos="952"/>
        </w:tabs>
        <w:jc w:val="both"/>
        <w:rPr>
          <w:lang w:val="ru-RU"/>
        </w:rPr>
      </w:pPr>
      <w:r w:rsidRPr="00A722F2">
        <w:rPr>
          <w:lang w:val="ru-RU"/>
        </w:rPr>
        <w:lastRenderedPageBreak/>
        <w:t>- свидетельство о государственной регистрации Учреждения;</w:t>
      </w:r>
    </w:p>
    <w:p w:rsidR="00A722F2" w:rsidRPr="00A722F2" w:rsidRDefault="00A722F2" w:rsidP="00A722F2">
      <w:pPr>
        <w:pStyle w:val="12"/>
        <w:tabs>
          <w:tab w:val="left" w:pos="952"/>
        </w:tabs>
        <w:jc w:val="both"/>
        <w:rPr>
          <w:lang w:val="ru-RU"/>
        </w:rPr>
      </w:pPr>
      <w:r w:rsidRPr="00A722F2">
        <w:rPr>
          <w:lang w:val="ru-RU"/>
        </w:rPr>
        <w:t>- решение Учредителя о создании бюджетного Учреждения;</w:t>
      </w:r>
    </w:p>
    <w:p w:rsidR="00A722F2" w:rsidRPr="00A722F2" w:rsidRDefault="00A722F2" w:rsidP="00A722F2">
      <w:pPr>
        <w:pStyle w:val="12"/>
        <w:tabs>
          <w:tab w:val="left" w:pos="952"/>
        </w:tabs>
        <w:jc w:val="both"/>
        <w:rPr>
          <w:lang w:val="ru-RU"/>
        </w:rPr>
      </w:pPr>
      <w:r w:rsidRPr="00A722F2">
        <w:rPr>
          <w:lang w:val="ru-RU"/>
        </w:rPr>
        <w:t>- решение Учредителя о назначении руководителя Учреждения;</w:t>
      </w:r>
    </w:p>
    <w:p w:rsidR="00A722F2" w:rsidRPr="00A722F2" w:rsidRDefault="00A722F2" w:rsidP="00A722F2">
      <w:pPr>
        <w:pStyle w:val="12"/>
        <w:tabs>
          <w:tab w:val="left" w:pos="952"/>
        </w:tabs>
        <w:jc w:val="both"/>
        <w:rPr>
          <w:lang w:val="ru-RU"/>
        </w:rPr>
      </w:pPr>
      <w:r w:rsidRPr="00A722F2">
        <w:rPr>
          <w:lang w:val="ru-RU"/>
        </w:rPr>
        <w:t>- план финансово-хозяйственной деятельности Учреждения;</w:t>
      </w:r>
    </w:p>
    <w:p w:rsidR="00A722F2" w:rsidRPr="00A722F2" w:rsidRDefault="00A722F2" w:rsidP="00A722F2">
      <w:pPr>
        <w:pStyle w:val="12"/>
        <w:tabs>
          <w:tab w:val="left" w:pos="952"/>
        </w:tabs>
        <w:jc w:val="both"/>
        <w:rPr>
          <w:lang w:val="ru-RU"/>
        </w:rPr>
      </w:pPr>
      <w:r w:rsidRPr="00A722F2">
        <w:rPr>
          <w:lang w:val="ru-RU"/>
        </w:rPr>
        <w:t>- годовая бухгалтерская отчетность Учреждения;</w:t>
      </w:r>
    </w:p>
    <w:p w:rsidR="00A722F2" w:rsidRPr="00A722F2" w:rsidRDefault="00A722F2" w:rsidP="00A722F2">
      <w:pPr>
        <w:pStyle w:val="12"/>
        <w:tabs>
          <w:tab w:val="left" w:pos="952"/>
        </w:tabs>
        <w:jc w:val="both"/>
        <w:rPr>
          <w:lang w:val="ru-RU"/>
        </w:rPr>
      </w:pPr>
      <w:r w:rsidRPr="00A722F2">
        <w:rPr>
          <w:lang w:val="ru-RU"/>
        </w:rPr>
        <w:t>- аудиторское заключение о достоверности годовой бухгалтерской отчетности Учреждения.</w:t>
      </w:r>
    </w:p>
    <w:p w:rsidR="00A722F2" w:rsidRPr="00A722F2" w:rsidRDefault="001D3FDA" w:rsidP="00A722F2">
      <w:pPr>
        <w:spacing w:after="30" w:line="260" w:lineRule="auto"/>
        <w:ind w:right="14"/>
        <w:jc w:val="both"/>
        <w:rPr>
          <w:rFonts w:eastAsia="Times New Roman" w:cs="Times New Roman"/>
          <w:color w:val="FF0000"/>
          <w:szCs w:val="28"/>
          <w:lang w:val="ru-RU"/>
        </w:rPr>
      </w:pPr>
      <w:r>
        <w:rPr>
          <w:rFonts w:eastAsia="Times New Roman" w:cs="Times New Roman"/>
          <w:szCs w:val="28"/>
          <w:lang w:val="ru-RU"/>
        </w:rPr>
        <w:t>6.9</w:t>
      </w:r>
      <w:r w:rsidR="00A722F2" w:rsidRPr="00A722F2">
        <w:rPr>
          <w:rFonts w:eastAsia="Times New Roman" w:cs="Times New Roman"/>
          <w:szCs w:val="28"/>
          <w:lang w:val="ru-RU"/>
        </w:rPr>
        <w:t xml:space="preserve">. </w:t>
      </w:r>
      <w:proofErr w:type="gramStart"/>
      <w:r w:rsidR="00A722F2" w:rsidRPr="00A722F2">
        <w:rPr>
          <w:rFonts w:eastAsia="Times New Roman" w:cs="Times New Roman"/>
          <w:szCs w:val="28"/>
          <w:lang w:val="ru-RU"/>
        </w:rPr>
        <w:t>Контроль за</w:t>
      </w:r>
      <w:proofErr w:type="gramEnd"/>
      <w:r w:rsidR="00A722F2" w:rsidRPr="00A722F2">
        <w:rPr>
          <w:rFonts w:eastAsia="Times New Roman" w:cs="Times New Roman"/>
          <w:szCs w:val="28"/>
          <w:lang w:val="ru-RU"/>
        </w:rPr>
        <w:t xml:space="preserve"> использованием имущества в соответствии с его назначением осуществляется Учредителем</w:t>
      </w:r>
      <w:r w:rsidR="00BC2DC7">
        <w:rPr>
          <w:lang w:val="ru-RU"/>
        </w:rPr>
        <w:t>.</w:t>
      </w:r>
    </w:p>
    <w:p w:rsidR="00A722F2" w:rsidRPr="00A722F2" w:rsidRDefault="001D3FDA" w:rsidP="00A722F2">
      <w:pPr>
        <w:spacing w:after="30" w:line="260" w:lineRule="auto"/>
        <w:ind w:right="14"/>
        <w:jc w:val="both"/>
        <w:rPr>
          <w:rFonts w:eastAsia="Times New Roman" w:cs="Times New Roman"/>
          <w:color w:val="FF0000"/>
          <w:szCs w:val="28"/>
          <w:lang w:val="ru-RU"/>
        </w:rPr>
      </w:pPr>
      <w:r>
        <w:rPr>
          <w:rFonts w:eastAsia="Times New Roman" w:cs="Times New Roman"/>
          <w:color w:val="000000" w:themeColor="text1"/>
          <w:szCs w:val="28"/>
          <w:lang w:val="ru-RU"/>
        </w:rPr>
        <w:t>6.10.</w:t>
      </w:r>
      <w:r w:rsidR="00A722F2" w:rsidRPr="00A722F2">
        <w:rPr>
          <w:rFonts w:eastAsia="Times New Roman" w:cs="Times New Roman"/>
          <w:color w:val="000000" w:themeColor="text1"/>
          <w:szCs w:val="28"/>
          <w:lang w:val="ru-RU"/>
        </w:rPr>
        <w:t xml:space="preserve"> Администрация Шенкурского муниципального </w:t>
      </w:r>
      <w:r w:rsidR="00BC2DC7">
        <w:rPr>
          <w:rFonts w:eastAsia="Times New Roman" w:cs="Times New Roman"/>
          <w:color w:val="000000" w:themeColor="text1"/>
          <w:szCs w:val="28"/>
          <w:lang w:val="ru-RU"/>
        </w:rPr>
        <w:t>округа</w:t>
      </w:r>
      <w:r w:rsidR="00A722F2" w:rsidRPr="00A722F2">
        <w:rPr>
          <w:rFonts w:eastAsia="Times New Roman" w:cs="Times New Roman"/>
          <w:color w:val="000000" w:themeColor="text1"/>
          <w:szCs w:val="28"/>
          <w:lang w:val="ru-RU"/>
        </w:rPr>
        <w:t xml:space="preserve"> Архангельской области ежеквартально проводит анализ деятельности Учреждения.</w:t>
      </w:r>
      <w:r w:rsidR="00A722F2" w:rsidRPr="00A722F2">
        <w:rPr>
          <w:rFonts w:eastAsia="Times New Roman" w:cs="Times New Roman"/>
          <w:color w:val="FF0000"/>
          <w:szCs w:val="28"/>
          <w:lang w:val="ru-RU"/>
        </w:rPr>
        <w:t xml:space="preserve"> </w:t>
      </w:r>
    </w:p>
    <w:p w:rsidR="00A722F2" w:rsidRPr="00A722F2" w:rsidRDefault="001D3FDA" w:rsidP="00A722F2">
      <w:pPr>
        <w:spacing w:after="30" w:line="260" w:lineRule="auto"/>
        <w:ind w:right="14"/>
        <w:jc w:val="both"/>
        <w:rPr>
          <w:rFonts w:eastAsia="Times New Roman" w:cs="Times New Roman"/>
          <w:color w:val="000000" w:themeColor="text1"/>
          <w:szCs w:val="28"/>
          <w:lang w:val="ru-RU" w:bidi="ar-SA"/>
        </w:rPr>
      </w:pPr>
      <w:bookmarkStart w:id="17" w:name="_GoBack"/>
      <w:bookmarkEnd w:id="17"/>
      <w:r>
        <w:rPr>
          <w:rFonts w:eastAsia="Times New Roman" w:cs="Times New Roman"/>
          <w:color w:val="000000" w:themeColor="text1"/>
          <w:szCs w:val="28"/>
          <w:lang w:val="ru-RU"/>
        </w:rPr>
        <w:t>6.11.</w:t>
      </w:r>
      <w:r w:rsidR="00A722F2" w:rsidRPr="00A722F2">
        <w:rPr>
          <w:rFonts w:eastAsia="Times New Roman" w:cs="Times New Roman"/>
          <w:color w:val="000000" w:themeColor="text1"/>
          <w:szCs w:val="28"/>
          <w:lang w:val="ru-RU"/>
        </w:rPr>
        <w:t xml:space="preserve"> </w:t>
      </w:r>
      <w:r w:rsidR="00A722F2" w:rsidRPr="00A722F2">
        <w:rPr>
          <w:rFonts w:eastAsia="Times New Roman" w:cs="Times New Roman"/>
          <w:szCs w:val="28"/>
          <w:lang w:val="ru-RU"/>
        </w:rPr>
        <w:t>Комплексная проверка (ревизия) финансово-хозяйственной деятельности Учреждения проводится в соответствии с действующим законодательством Российской Федерации.</w:t>
      </w:r>
    </w:p>
    <w:p w:rsidR="00A722F2" w:rsidRPr="00A722F2" w:rsidRDefault="00A722F2" w:rsidP="00A722F2">
      <w:pPr>
        <w:pStyle w:val="ac"/>
        <w:spacing w:after="30" w:line="260" w:lineRule="auto"/>
        <w:ind w:left="521" w:right="14"/>
        <w:jc w:val="both"/>
        <w:rPr>
          <w:rFonts w:eastAsia="Times New Roman" w:cs="Times New Roman"/>
          <w:szCs w:val="28"/>
          <w:lang w:val="ru-RU"/>
        </w:rPr>
      </w:pPr>
    </w:p>
    <w:p w:rsidR="00A722F2" w:rsidRPr="00A722F2" w:rsidRDefault="00A722F2" w:rsidP="00A722F2">
      <w:pPr>
        <w:pStyle w:val="32"/>
        <w:keepNext/>
        <w:keepLines/>
        <w:shd w:val="clear" w:color="auto" w:fill="auto"/>
        <w:rPr>
          <w:lang w:val="ru-RU"/>
        </w:rPr>
      </w:pPr>
      <w:bookmarkStart w:id="18" w:name="bookmark20"/>
      <w:bookmarkStart w:id="19" w:name="bookmark21"/>
      <w:r>
        <w:t>VII</w:t>
      </w:r>
      <w:r w:rsidR="00BC2DC7">
        <w:rPr>
          <w:lang w:val="ru-RU"/>
        </w:rPr>
        <w:t>.</w:t>
      </w:r>
      <w:r w:rsidRPr="00A722F2">
        <w:rPr>
          <w:lang w:val="ru-RU"/>
        </w:rPr>
        <w:t xml:space="preserve"> РЕОРГАНИЗАЦИЯ И ЛИКВИДАЦИЯ УЧРЕЖДЕНИЯ</w:t>
      </w:r>
      <w:proofErr w:type="gramStart"/>
      <w:r w:rsidRPr="00A722F2">
        <w:rPr>
          <w:lang w:val="ru-RU"/>
        </w:rPr>
        <w:t>,</w:t>
      </w:r>
      <w:proofErr w:type="gramEnd"/>
      <w:r w:rsidRPr="00A722F2">
        <w:rPr>
          <w:lang w:val="ru-RU"/>
        </w:rPr>
        <w:br/>
        <w:t>ИЗМЕНЕНИЕ ЕГО ТИПА</w:t>
      </w:r>
      <w:bookmarkEnd w:id="18"/>
      <w:bookmarkEnd w:id="19"/>
    </w:p>
    <w:p w:rsidR="00A722F2" w:rsidRPr="00A722F2" w:rsidRDefault="00A722F2" w:rsidP="001D3FDA">
      <w:pPr>
        <w:pStyle w:val="12"/>
        <w:numPr>
          <w:ilvl w:val="0"/>
          <w:numId w:val="17"/>
        </w:numPr>
        <w:shd w:val="clear" w:color="auto" w:fill="auto"/>
        <w:ind w:firstLine="760"/>
        <w:jc w:val="both"/>
        <w:rPr>
          <w:lang w:val="ru-RU"/>
        </w:rPr>
      </w:pPr>
      <w:r w:rsidRPr="00A722F2">
        <w:rPr>
          <w:lang w:val="ru-RU"/>
        </w:rPr>
        <w:t>Учреждение может быть реорганизовано в случаях и в порядке, которые предусмотрены Гражданским кодексом Российской Федерации, Федеральным законом «О бюджетных учреждениях» и иными федеральными законами.</w:t>
      </w:r>
    </w:p>
    <w:p w:rsidR="001D3FDA" w:rsidRDefault="00A722F2" w:rsidP="001D3FDA">
      <w:pPr>
        <w:pStyle w:val="12"/>
        <w:numPr>
          <w:ilvl w:val="0"/>
          <w:numId w:val="17"/>
        </w:numPr>
        <w:shd w:val="clear" w:color="auto" w:fill="auto"/>
        <w:ind w:left="740" w:firstLine="20"/>
        <w:jc w:val="both"/>
        <w:rPr>
          <w:lang w:val="ru-RU"/>
        </w:rPr>
      </w:pPr>
      <w:r w:rsidRPr="00A722F2">
        <w:rPr>
          <w:lang w:val="ru-RU"/>
        </w:rPr>
        <w:t>Реорганизация Учреждения м</w:t>
      </w:r>
      <w:r w:rsidR="001D3FDA">
        <w:rPr>
          <w:lang w:val="ru-RU"/>
        </w:rPr>
        <w:t>ожет быть осуществлена в форме:</w:t>
      </w:r>
    </w:p>
    <w:p w:rsidR="00A722F2" w:rsidRPr="00A722F2" w:rsidRDefault="001D3FDA" w:rsidP="001D3FDA">
      <w:pPr>
        <w:pStyle w:val="12"/>
        <w:shd w:val="clear" w:color="auto" w:fill="auto"/>
        <w:ind w:firstLine="0"/>
        <w:jc w:val="both"/>
        <w:rPr>
          <w:lang w:val="ru-RU"/>
        </w:rPr>
      </w:pPr>
      <w:r>
        <w:rPr>
          <w:lang w:val="ru-RU"/>
        </w:rPr>
        <w:t xml:space="preserve">- </w:t>
      </w:r>
      <w:r w:rsidR="00A722F2" w:rsidRPr="00A722F2">
        <w:rPr>
          <w:lang w:val="ru-RU"/>
        </w:rPr>
        <w:t>слияния двух или нескольких бюджетных Учреждений;</w:t>
      </w:r>
    </w:p>
    <w:p w:rsidR="00A722F2" w:rsidRPr="00A722F2" w:rsidRDefault="001D3FDA" w:rsidP="001D3FDA">
      <w:pPr>
        <w:pStyle w:val="12"/>
        <w:shd w:val="clear" w:color="auto" w:fill="auto"/>
        <w:ind w:firstLine="0"/>
        <w:jc w:val="both"/>
        <w:rPr>
          <w:lang w:val="ru-RU"/>
        </w:rPr>
      </w:pPr>
      <w:r>
        <w:rPr>
          <w:lang w:val="ru-RU"/>
        </w:rPr>
        <w:t xml:space="preserve">- </w:t>
      </w:r>
      <w:r w:rsidR="00A722F2" w:rsidRPr="00A722F2">
        <w:rPr>
          <w:lang w:val="ru-RU"/>
        </w:rPr>
        <w:t>присоединения к бюджетному Учреждению одного Учреждения или нескольких Учреждений соответствующей формы собственности;</w:t>
      </w:r>
    </w:p>
    <w:p w:rsidR="00A722F2" w:rsidRPr="00A722F2" w:rsidRDefault="001D3FDA" w:rsidP="001D3FDA">
      <w:pPr>
        <w:pStyle w:val="12"/>
        <w:shd w:val="clear" w:color="auto" w:fill="auto"/>
        <w:ind w:firstLine="0"/>
        <w:jc w:val="both"/>
        <w:rPr>
          <w:lang w:val="ru-RU"/>
        </w:rPr>
      </w:pPr>
      <w:r>
        <w:rPr>
          <w:lang w:val="ru-RU"/>
        </w:rPr>
        <w:t xml:space="preserve">- </w:t>
      </w:r>
      <w:r w:rsidR="00A722F2" w:rsidRPr="00A722F2">
        <w:rPr>
          <w:lang w:val="ru-RU"/>
        </w:rPr>
        <w:t>разделения бюджетного Учреждения на два Учреждения или несколько Учреждений соответствующей формы собственности;</w:t>
      </w:r>
    </w:p>
    <w:p w:rsidR="00A722F2" w:rsidRPr="00A722F2" w:rsidRDefault="001D3FDA" w:rsidP="001D3FDA">
      <w:pPr>
        <w:pStyle w:val="12"/>
        <w:shd w:val="clear" w:color="auto" w:fill="auto"/>
        <w:ind w:firstLine="0"/>
        <w:jc w:val="both"/>
        <w:rPr>
          <w:lang w:val="ru-RU"/>
        </w:rPr>
      </w:pPr>
      <w:r>
        <w:rPr>
          <w:lang w:val="ru-RU"/>
        </w:rPr>
        <w:t xml:space="preserve">- </w:t>
      </w:r>
      <w:r w:rsidR="00A722F2" w:rsidRPr="00A722F2">
        <w:rPr>
          <w:lang w:val="ru-RU"/>
        </w:rPr>
        <w:t>выделения из бюджетного Учреждения одного Учреждения или нескольких Учреждений соответствующей формы собственности.</w:t>
      </w:r>
    </w:p>
    <w:p w:rsidR="00A722F2" w:rsidRPr="00A722F2" w:rsidRDefault="001D3FDA" w:rsidP="00A722F2">
      <w:pPr>
        <w:pStyle w:val="12"/>
        <w:ind w:firstLine="760"/>
        <w:jc w:val="both"/>
        <w:rPr>
          <w:lang w:val="ru-RU"/>
        </w:rPr>
      </w:pPr>
      <w:r>
        <w:rPr>
          <w:lang w:val="ru-RU"/>
        </w:rPr>
        <w:t>7.3</w:t>
      </w:r>
      <w:r w:rsidR="00A722F2" w:rsidRPr="00A722F2">
        <w:rPr>
          <w:lang w:val="ru-RU"/>
        </w:rPr>
        <w:t>.</w:t>
      </w:r>
      <w:r w:rsidR="00A722F2" w:rsidRPr="00A722F2">
        <w:rPr>
          <w:lang w:val="ru-RU"/>
        </w:rPr>
        <w:tab/>
        <w:t>Учреждения могут быть реорганизованы в форме слияния или присоединения, если они созданы на базе имущества одного и того же собственника.</w:t>
      </w:r>
    </w:p>
    <w:p w:rsidR="00A722F2" w:rsidRPr="00A722F2" w:rsidRDefault="001D3FDA" w:rsidP="00A722F2">
      <w:pPr>
        <w:pStyle w:val="12"/>
        <w:ind w:firstLine="760"/>
        <w:jc w:val="both"/>
        <w:rPr>
          <w:lang w:val="ru-RU"/>
        </w:rPr>
      </w:pPr>
      <w:r>
        <w:rPr>
          <w:lang w:val="ru-RU"/>
        </w:rPr>
        <w:t>7.4</w:t>
      </w:r>
      <w:r w:rsidR="00A722F2" w:rsidRPr="00A722F2">
        <w:rPr>
          <w:lang w:val="ru-RU"/>
        </w:rPr>
        <w:t>.</w:t>
      </w:r>
      <w:r w:rsidR="00A722F2" w:rsidRPr="00A722F2">
        <w:rPr>
          <w:lang w:val="ru-RU"/>
        </w:rPr>
        <w:tab/>
        <w:t>Учреждение может быть реорганизовано, если это не повлечет за собой нарушение конституционных прав граждан в социально-культурной сфере, в том числе прав граждан на получение бесплатного образования или права на участие в культурной жизни.</w:t>
      </w:r>
    </w:p>
    <w:p w:rsidR="00A722F2" w:rsidRPr="00A722F2" w:rsidRDefault="001D3FDA" w:rsidP="00A722F2">
      <w:pPr>
        <w:pStyle w:val="12"/>
        <w:ind w:firstLine="760"/>
        <w:jc w:val="both"/>
        <w:rPr>
          <w:lang w:val="ru-RU"/>
        </w:rPr>
      </w:pPr>
      <w:r>
        <w:rPr>
          <w:lang w:val="ru-RU"/>
        </w:rPr>
        <w:t>7.5</w:t>
      </w:r>
      <w:r w:rsidR="00A722F2" w:rsidRPr="00A722F2">
        <w:rPr>
          <w:lang w:val="ru-RU"/>
        </w:rPr>
        <w:t>.</w:t>
      </w:r>
      <w:r w:rsidR="00A722F2" w:rsidRPr="00A722F2">
        <w:rPr>
          <w:lang w:val="ru-RU"/>
        </w:rPr>
        <w:tab/>
        <w:t>Бюджетное учреждение может быть создано по решению Учредителя бюджетного Учреждения путем изменения его типа в порядке, устанавливаемом представительным органом местного самоуправления.</w:t>
      </w:r>
    </w:p>
    <w:p w:rsidR="00A722F2" w:rsidRPr="00A722F2" w:rsidRDefault="001D3FDA" w:rsidP="00A722F2">
      <w:pPr>
        <w:pStyle w:val="12"/>
        <w:ind w:firstLine="760"/>
        <w:jc w:val="both"/>
        <w:rPr>
          <w:lang w:val="ru-RU"/>
        </w:rPr>
      </w:pPr>
      <w:r>
        <w:rPr>
          <w:lang w:val="ru-RU"/>
        </w:rPr>
        <w:t>7.6</w:t>
      </w:r>
      <w:r w:rsidR="00A722F2" w:rsidRPr="00A722F2">
        <w:rPr>
          <w:lang w:val="ru-RU"/>
        </w:rPr>
        <w:t>.</w:t>
      </w:r>
      <w:r w:rsidR="00A722F2" w:rsidRPr="00A722F2">
        <w:rPr>
          <w:lang w:val="ru-RU"/>
        </w:rPr>
        <w:tab/>
        <w:t xml:space="preserve">Учреждение может быть ликвидировано по основаниям и в порядке, которые предусмотрены Гражданским кодексом Российской </w:t>
      </w:r>
      <w:r w:rsidR="00A722F2" w:rsidRPr="00A722F2">
        <w:rPr>
          <w:lang w:val="ru-RU"/>
        </w:rPr>
        <w:lastRenderedPageBreak/>
        <w:t>Федерации.</w:t>
      </w:r>
    </w:p>
    <w:p w:rsidR="00A722F2" w:rsidRPr="00A722F2" w:rsidRDefault="001D3FDA" w:rsidP="00A722F2">
      <w:pPr>
        <w:pStyle w:val="12"/>
        <w:ind w:firstLine="760"/>
        <w:jc w:val="both"/>
        <w:rPr>
          <w:lang w:val="ru-RU"/>
        </w:rPr>
      </w:pPr>
      <w:r>
        <w:rPr>
          <w:lang w:val="ru-RU"/>
        </w:rPr>
        <w:t>7.7</w:t>
      </w:r>
      <w:r w:rsidR="00A722F2" w:rsidRPr="00A722F2">
        <w:rPr>
          <w:lang w:val="ru-RU"/>
        </w:rPr>
        <w:t>.</w:t>
      </w:r>
      <w:r w:rsidR="00A722F2" w:rsidRPr="00A722F2">
        <w:rPr>
          <w:lang w:val="ru-RU"/>
        </w:rPr>
        <w:tab/>
        <w:t>Требования кредиторов ликвидируемого Учреждения удовлетворяются за счет имущества, на которое в соответствии с законодательством может быть обращено взыскание.</w:t>
      </w:r>
    </w:p>
    <w:p w:rsidR="00A722F2" w:rsidRPr="00A722F2" w:rsidRDefault="001D3FDA" w:rsidP="00A722F2">
      <w:pPr>
        <w:pStyle w:val="12"/>
        <w:ind w:firstLine="760"/>
        <w:jc w:val="both"/>
        <w:rPr>
          <w:lang w:val="ru-RU"/>
        </w:rPr>
      </w:pPr>
      <w:r>
        <w:rPr>
          <w:lang w:val="ru-RU"/>
        </w:rPr>
        <w:t>7.8</w:t>
      </w:r>
      <w:r w:rsidR="00A722F2" w:rsidRPr="00A722F2">
        <w:rPr>
          <w:lang w:val="ru-RU"/>
        </w:rPr>
        <w:t>.</w:t>
      </w:r>
      <w:r w:rsidR="00A722F2" w:rsidRPr="00A722F2">
        <w:rPr>
          <w:lang w:val="ru-RU"/>
        </w:rPr>
        <w:tab/>
        <w:t>Имущество Учреждения, оставшееся после удовлетворения требований кредиторов, а также имущество, на которое в соответствии с законодательством не может быть обращено взыскание по обязательствам Учреждения, передается ликвидационной комиссией Учредителю.</w:t>
      </w:r>
    </w:p>
    <w:p w:rsidR="00A722F2" w:rsidRDefault="001D3FDA" w:rsidP="00A722F2">
      <w:pPr>
        <w:pStyle w:val="12"/>
        <w:shd w:val="clear" w:color="auto" w:fill="auto"/>
        <w:ind w:firstLine="760"/>
        <w:jc w:val="both"/>
        <w:rPr>
          <w:lang w:val="ru-RU"/>
        </w:rPr>
      </w:pPr>
      <w:r>
        <w:rPr>
          <w:lang w:val="ru-RU"/>
        </w:rPr>
        <w:t>7.9</w:t>
      </w:r>
      <w:r w:rsidR="00A722F2" w:rsidRPr="00A722F2">
        <w:rPr>
          <w:lang w:val="ru-RU"/>
        </w:rPr>
        <w:t>.</w:t>
      </w:r>
      <w:r w:rsidR="00A722F2" w:rsidRPr="00A722F2">
        <w:rPr>
          <w:lang w:val="ru-RU"/>
        </w:rPr>
        <w:tab/>
        <w:t>Учреждение считается прекратившим свою деятельность после внесения соответствующей записи об этом в Единый гос</w:t>
      </w:r>
      <w:r w:rsidR="00BC2DC7">
        <w:rPr>
          <w:lang w:val="ru-RU"/>
        </w:rPr>
        <w:t xml:space="preserve">ударственный реестр юридических </w:t>
      </w:r>
      <w:r w:rsidR="00A722F2" w:rsidRPr="00A722F2">
        <w:rPr>
          <w:lang w:val="ru-RU"/>
        </w:rPr>
        <w:t>лиц.</w:t>
      </w:r>
    </w:p>
    <w:p w:rsidR="00BC2DC7" w:rsidRDefault="00BC2DC7" w:rsidP="00A722F2">
      <w:pPr>
        <w:pStyle w:val="12"/>
        <w:shd w:val="clear" w:color="auto" w:fill="auto"/>
        <w:ind w:firstLine="760"/>
        <w:jc w:val="both"/>
        <w:rPr>
          <w:lang w:val="ru-RU"/>
        </w:rPr>
      </w:pPr>
    </w:p>
    <w:p w:rsidR="00BC2DC7" w:rsidRDefault="00BC2DC7" w:rsidP="00BC2DC7">
      <w:pPr>
        <w:pStyle w:val="12"/>
        <w:shd w:val="clear" w:color="auto" w:fill="auto"/>
        <w:ind w:firstLine="760"/>
        <w:jc w:val="center"/>
        <w:rPr>
          <w:lang w:val="ru-RU"/>
        </w:rPr>
      </w:pPr>
    </w:p>
    <w:p w:rsidR="00BC2DC7" w:rsidRPr="00146D50" w:rsidRDefault="00BC2DC7" w:rsidP="00BC2DC7">
      <w:pPr>
        <w:spacing w:after="200" w:line="240" w:lineRule="auto"/>
        <w:ind w:firstLine="0"/>
        <w:jc w:val="center"/>
        <w:rPr>
          <w:rFonts w:cs="Times New Roman"/>
          <w:b/>
          <w:szCs w:val="28"/>
          <w:lang w:val="ru-RU"/>
        </w:rPr>
      </w:pPr>
      <w:r>
        <w:rPr>
          <w:b/>
        </w:rPr>
        <w:t>VIII</w:t>
      </w:r>
      <w:r w:rsidRPr="004D0D21">
        <w:rPr>
          <w:b/>
          <w:lang w:val="ru-RU"/>
        </w:rPr>
        <w:t>. ИЗМЕНЕНИЯ И ДОПОЛНЕНИЯ</w:t>
      </w:r>
    </w:p>
    <w:p w:rsidR="00BC2DC7" w:rsidRPr="00220C9F" w:rsidRDefault="001D3FDA" w:rsidP="00BC2DC7">
      <w:pPr>
        <w:pStyle w:val="aa"/>
        <w:ind w:firstLine="567"/>
        <w:jc w:val="both"/>
        <w:rPr>
          <w:szCs w:val="28"/>
          <w:lang w:val="ru-RU"/>
        </w:rPr>
      </w:pPr>
      <w:r>
        <w:rPr>
          <w:szCs w:val="28"/>
          <w:lang w:val="ru-RU"/>
        </w:rPr>
        <w:t>8</w:t>
      </w:r>
      <w:r w:rsidR="00BC2DC7" w:rsidRPr="00220C9F">
        <w:rPr>
          <w:szCs w:val="28"/>
          <w:lang w:val="ru-RU"/>
        </w:rPr>
        <w:t>.1. Изменения и дополнения в настоящий Устав утверждаются Учредителем.</w:t>
      </w:r>
    </w:p>
    <w:p w:rsidR="00BC2DC7" w:rsidRPr="00220C9F" w:rsidRDefault="001D3FDA" w:rsidP="00BC2DC7">
      <w:pPr>
        <w:pStyle w:val="aa"/>
        <w:ind w:firstLine="567"/>
        <w:jc w:val="both"/>
        <w:rPr>
          <w:szCs w:val="28"/>
          <w:shd w:val="clear" w:color="auto" w:fill="FFFFFF"/>
          <w:lang w:val="ru-RU"/>
        </w:rPr>
      </w:pPr>
      <w:r>
        <w:rPr>
          <w:szCs w:val="28"/>
          <w:shd w:val="clear" w:color="auto" w:fill="FFFFFF"/>
          <w:lang w:val="ru-RU"/>
        </w:rPr>
        <w:t>8</w:t>
      </w:r>
      <w:r w:rsidR="00BC2DC7" w:rsidRPr="00220C9F">
        <w:rPr>
          <w:szCs w:val="28"/>
          <w:shd w:val="clear" w:color="auto" w:fill="FFFFFF"/>
          <w:lang w:val="ru-RU"/>
        </w:rPr>
        <w:t>.2. Изменения и дополнения в Устав вступают в силу после их государственной регистрации в установленном законодательством порядке.</w:t>
      </w:r>
    </w:p>
    <w:p w:rsidR="00BC2DC7" w:rsidRPr="00220C9F" w:rsidRDefault="00BC2DC7" w:rsidP="00BC2DC7">
      <w:pPr>
        <w:pStyle w:val="aa"/>
        <w:ind w:firstLine="567"/>
        <w:jc w:val="both"/>
        <w:rPr>
          <w:szCs w:val="28"/>
          <w:shd w:val="clear" w:color="auto" w:fill="FFFFFF"/>
          <w:lang w:val="ru-RU"/>
        </w:rPr>
      </w:pPr>
    </w:p>
    <w:p w:rsidR="00BC2DC7" w:rsidRPr="00220C9F" w:rsidRDefault="00BC2DC7" w:rsidP="00BC2DC7">
      <w:pPr>
        <w:pStyle w:val="aa"/>
        <w:ind w:firstLine="567"/>
        <w:jc w:val="center"/>
        <w:rPr>
          <w:b/>
          <w:bCs/>
          <w:szCs w:val="28"/>
          <w:lang w:val="ru-RU"/>
        </w:rPr>
      </w:pPr>
      <w:r>
        <w:rPr>
          <w:b/>
          <w:bCs/>
          <w:szCs w:val="28"/>
        </w:rPr>
        <w:t>IX</w:t>
      </w:r>
      <w:r w:rsidRPr="00220C9F">
        <w:rPr>
          <w:b/>
          <w:bCs/>
          <w:szCs w:val="28"/>
          <w:lang w:val="ru-RU"/>
        </w:rPr>
        <w:t>.</w:t>
      </w:r>
      <w:r>
        <w:rPr>
          <w:b/>
          <w:bCs/>
          <w:szCs w:val="28"/>
          <w:lang w:val="ru-RU"/>
        </w:rPr>
        <w:t xml:space="preserve"> ЗАКЛЮЧИТЕЛЬНЫЕ ПОЛОЖЕНИЯ</w:t>
      </w:r>
    </w:p>
    <w:p w:rsidR="00BC2DC7" w:rsidRPr="00220C9F" w:rsidRDefault="00BC2DC7" w:rsidP="00BC2DC7">
      <w:pPr>
        <w:pStyle w:val="aa"/>
        <w:ind w:firstLine="567"/>
        <w:jc w:val="both"/>
        <w:rPr>
          <w:b/>
          <w:bCs/>
          <w:szCs w:val="28"/>
          <w:lang w:val="ru-RU"/>
        </w:rPr>
      </w:pPr>
    </w:p>
    <w:p w:rsidR="00BC2DC7" w:rsidRPr="00220C9F" w:rsidRDefault="001D3FDA" w:rsidP="00BC2DC7">
      <w:pPr>
        <w:pStyle w:val="aa"/>
        <w:ind w:firstLine="567"/>
        <w:jc w:val="both"/>
        <w:rPr>
          <w:szCs w:val="28"/>
          <w:lang w:val="ru-RU"/>
        </w:rPr>
      </w:pPr>
      <w:r>
        <w:rPr>
          <w:szCs w:val="28"/>
          <w:lang w:val="ru-RU"/>
        </w:rPr>
        <w:t>9</w:t>
      </w:r>
      <w:r w:rsidR="00BC2DC7" w:rsidRPr="00220C9F">
        <w:rPr>
          <w:szCs w:val="28"/>
          <w:lang w:val="ru-RU"/>
        </w:rPr>
        <w:t>.1. Настоящий Устав подлежит государственной регистрации в установленном законом порядке.</w:t>
      </w:r>
    </w:p>
    <w:p w:rsidR="00BC2DC7" w:rsidRPr="00220C9F" w:rsidRDefault="001D3FDA" w:rsidP="00BC2DC7">
      <w:pPr>
        <w:pStyle w:val="aa"/>
        <w:ind w:firstLine="567"/>
        <w:jc w:val="both"/>
        <w:rPr>
          <w:b/>
          <w:szCs w:val="28"/>
          <w:lang w:val="ru-RU"/>
        </w:rPr>
      </w:pPr>
      <w:r>
        <w:rPr>
          <w:szCs w:val="28"/>
          <w:lang w:val="ru-RU"/>
        </w:rPr>
        <w:t>9</w:t>
      </w:r>
      <w:r w:rsidR="00BC2DC7" w:rsidRPr="00220C9F">
        <w:rPr>
          <w:szCs w:val="28"/>
          <w:lang w:val="ru-RU"/>
        </w:rPr>
        <w:t>.2. По всем вопросам, не нашедшим своего отражения в настоящем Уставе, но прямо или косвенно вытекающим из характера деятельности Учреждения и могущим иметь принципиальное значение для Учреждения с точки зрения необходимости защиты его законных интересов, Учреждение будет руководствоваться положениями законодательства Российской Федерации.</w:t>
      </w:r>
    </w:p>
    <w:p w:rsidR="00BC2DC7" w:rsidRPr="00120277" w:rsidRDefault="00BC2DC7" w:rsidP="00BC2DC7">
      <w:pPr>
        <w:spacing w:line="240" w:lineRule="auto"/>
        <w:jc w:val="both"/>
        <w:rPr>
          <w:rFonts w:cs="Times New Roman"/>
          <w:szCs w:val="28"/>
          <w:lang w:val="ru-RU"/>
        </w:rPr>
      </w:pPr>
    </w:p>
    <w:bookmarkEnd w:id="2"/>
    <w:p w:rsidR="00146D50" w:rsidRDefault="00146D50" w:rsidP="00BC2DC7">
      <w:pPr>
        <w:spacing w:after="200" w:line="240" w:lineRule="auto"/>
        <w:ind w:firstLine="0"/>
        <w:jc w:val="center"/>
        <w:rPr>
          <w:rFonts w:cs="Times New Roman"/>
          <w:szCs w:val="28"/>
          <w:lang w:val="ru-RU"/>
        </w:rPr>
      </w:pPr>
    </w:p>
    <w:sectPr w:rsidR="00146D50" w:rsidSect="00B54E30">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D6E" w:rsidRDefault="00781D6E" w:rsidP="00B54E30">
      <w:pPr>
        <w:spacing w:line="240" w:lineRule="auto"/>
      </w:pPr>
      <w:r>
        <w:separator/>
      </w:r>
    </w:p>
  </w:endnote>
  <w:endnote w:type="continuationSeparator" w:id="0">
    <w:p w:rsidR="00781D6E" w:rsidRDefault="00781D6E" w:rsidP="00B54E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D6E" w:rsidRDefault="00781D6E" w:rsidP="00B54E30">
      <w:pPr>
        <w:spacing w:line="240" w:lineRule="auto"/>
      </w:pPr>
      <w:r>
        <w:separator/>
      </w:r>
    </w:p>
  </w:footnote>
  <w:footnote w:type="continuationSeparator" w:id="0">
    <w:p w:rsidR="00781D6E" w:rsidRDefault="00781D6E" w:rsidP="00B54E3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51520"/>
      <w:docPartObj>
        <w:docPartGallery w:val="Page Numbers (Top of Page)"/>
        <w:docPartUnique/>
      </w:docPartObj>
    </w:sdtPr>
    <w:sdtContent>
      <w:p w:rsidR="00781D6E" w:rsidRDefault="00D16502" w:rsidP="00B54E30">
        <w:pPr>
          <w:pStyle w:val="af9"/>
          <w:ind w:firstLine="0"/>
          <w:jc w:val="center"/>
        </w:pPr>
        <w:fldSimple w:instr=" PAGE   \* MERGEFORMAT ">
          <w:r w:rsidR="006176E3">
            <w:rPr>
              <w:noProof/>
            </w:rPr>
            <w:t>19</w:t>
          </w:r>
        </w:fldSimple>
      </w:p>
    </w:sdtContent>
  </w:sdt>
  <w:p w:rsidR="00781D6E" w:rsidRDefault="00781D6E">
    <w:pPr>
      <w:pStyle w:val="af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61" style="width:10.5pt;height:4pt" coordsize="" o:spt="100" o:bullet="t" adj="0,,0" path="" stroked="f">
        <v:stroke joinstyle="miter"/>
        <v:imagedata r:id="rId1" o:title="image14"/>
        <v:formulas/>
        <v:path o:connecttype="segments"/>
      </v:shape>
    </w:pict>
  </w:numPicBullet>
  <w:abstractNum w:abstractNumId="0">
    <w:nsid w:val="0341093C"/>
    <w:multiLevelType w:val="hybridMultilevel"/>
    <w:tmpl w:val="CF48BDDE"/>
    <w:lvl w:ilvl="0" w:tplc="7B26E7B6">
      <w:start w:val="1"/>
      <w:numFmt w:val="decimal"/>
      <w:lvlText w:val="%1."/>
      <w:lvlJc w:val="left"/>
      <w:pPr>
        <w:ind w:left="12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A7CC82C">
      <w:start w:val="1"/>
      <w:numFmt w:val="lowerLetter"/>
      <w:lvlText w:val="%2"/>
      <w:lvlJc w:val="left"/>
      <w:pPr>
        <w:ind w:left="19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99E15A2">
      <w:start w:val="1"/>
      <w:numFmt w:val="lowerRoman"/>
      <w:lvlText w:val="%3"/>
      <w:lvlJc w:val="left"/>
      <w:pPr>
        <w:ind w:left="26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E40B5B2">
      <w:start w:val="1"/>
      <w:numFmt w:val="decimal"/>
      <w:lvlText w:val="%4"/>
      <w:lvlJc w:val="left"/>
      <w:pPr>
        <w:ind w:left="33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AFCA494">
      <w:start w:val="1"/>
      <w:numFmt w:val="lowerLetter"/>
      <w:lvlText w:val="%5"/>
      <w:lvlJc w:val="left"/>
      <w:pPr>
        <w:ind w:left="41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C6C60BA">
      <w:start w:val="1"/>
      <w:numFmt w:val="lowerRoman"/>
      <w:lvlText w:val="%6"/>
      <w:lvlJc w:val="left"/>
      <w:pPr>
        <w:ind w:left="48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D9E44A4">
      <w:start w:val="1"/>
      <w:numFmt w:val="decimal"/>
      <w:lvlText w:val="%7"/>
      <w:lvlJc w:val="left"/>
      <w:pPr>
        <w:ind w:left="55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D0EBA5A">
      <w:start w:val="1"/>
      <w:numFmt w:val="lowerLetter"/>
      <w:lvlText w:val="%8"/>
      <w:lvlJc w:val="left"/>
      <w:pPr>
        <w:ind w:left="62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9164EB4">
      <w:start w:val="1"/>
      <w:numFmt w:val="lowerRoman"/>
      <w:lvlText w:val="%9"/>
      <w:lvlJc w:val="left"/>
      <w:pPr>
        <w:ind w:left="69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43E6E8E"/>
    <w:multiLevelType w:val="multilevel"/>
    <w:tmpl w:val="2E4A448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A6573F"/>
    <w:multiLevelType w:val="multilevel"/>
    <w:tmpl w:val="CDC6E4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7E4D5A"/>
    <w:multiLevelType w:val="multilevel"/>
    <w:tmpl w:val="9090572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8974C67"/>
    <w:multiLevelType w:val="multilevel"/>
    <w:tmpl w:val="AD94A9D4"/>
    <w:lvl w:ilvl="0">
      <w:start w:val="6"/>
      <w:numFmt w:val="decimal"/>
      <w:lvlText w:val="%1"/>
      <w:lvlJc w:val="left"/>
      <w:pPr>
        <w:ind w:left="525" w:hanging="525"/>
      </w:pPr>
      <w:rPr>
        <w:rFonts w:hint="default"/>
      </w:rPr>
    </w:lvl>
    <w:lvl w:ilvl="1">
      <w:start w:val="13"/>
      <w:numFmt w:val="decimal"/>
      <w:lvlText w:val="%1.%2"/>
      <w:lvlJc w:val="left"/>
      <w:pPr>
        <w:ind w:left="626" w:hanging="525"/>
      </w:pPr>
      <w:rPr>
        <w:rFonts w:hint="default"/>
      </w:rPr>
    </w:lvl>
    <w:lvl w:ilvl="2">
      <w:start w:val="1"/>
      <w:numFmt w:val="decimal"/>
      <w:lvlText w:val="%1.%2.%3"/>
      <w:lvlJc w:val="left"/>
      <w:pPr>
        <w:ind w:left="922" w:hanging="720"/>
      </w:pPr>
      <w:rPr>
        <w:rFonts w:hint="default"/>
      </w:rPr>
    </w:lvl>
    <w:lvl w:ilvl="3">
      <w:start w:val="1"/>
      <w:numFmt w:val="decimal"/>
      <w:lvlText w:val="%1.%2.%3.%4"/>
      <w:lvlJc w:val="left"/>
      <w:pPr>
        <w:ind w:left="1383" w:hanging="1080"/>
      </w:pPr>
      <w:rPr>
        <w:rFonts w:hint="default"/>
      </w:rPr>
    </w:lvl>
    <w:lvl w:ilvl="4">
      <w:start w:val="1"/>
      <w:numFmt w:val="decimal"/>
      <w:lvlText w:val="%1.%2.%3.%4.%5"/>
      <w:lvlJc w:val="left"/>
      <w:pPr>
        <w:ind w:left="1484" w:hanging="1080"/>
      </w:pPr>
      <w:rPr>
        <w:rFonts w:hint="default"/>
      </w:rPr>
    </w:lvl>
    <w:lvl w:ilvl="5">
      <w:start w:val="1"/>
      <w:numFmt w:val="decimal"/>
      <w:lvlText w:val="%1.%2.%3.%4.%5.%6"/>
      <w:lvlJc w:val="left"/>
      <w:pPr>
        <w:ind w:left="1945" w:hanging="1440"/>
      </w:pPr>
      <w:rPr>
        <w:rFonts w:hint="default"/>
      </w:rPr>
    </w:lvl>
    <w:lvl w:ilvl="6">
      <w:start w:val="1"/>
      <w:numFmt w:val="decimal"/>
      <w:lvlText w:val="%1.%2.%3.%4.%5.%6.%7"/>
      <w:lvlJc w:val="left"/>
      <w:pPr>
        <w:ind w:left="2046" w:hanging="1440"/>
      </w:pPr>
      <w:rPr>
        <w:rFonts w:hint="default"/>
      </w:rPr>
    </w:lvl>
    <w:lvl w:ilvl="7">
      <w:start w:val="1"/>
      <w:numFmt w:val="decimal"/>
      <w:lvlText w:val="%1.%2.%3.%4.%5.%6.%7.%8"/>
      <w:lvlJc w:val="left"/>
      <w:pPr>
        <w:ind w:left="2507" w:hanging="1800"/>
      </w:pPr>
      <w:rPr>
        <w:rFonts w:hint="default"/>
      </w:rPr>
    </w:lvl>
    <w:lvl w:ilvl="8">
      <w:start w:val="1"/>
      <w:numFmt w:val="decimal"/>
      <w:lvlText w:val="%1.%2.%3.%4.%5.%6.%7.%8.%9"/>
      <w:lvlJc w:val="left"/>
      <w:pPr>
        <w:ind w:left="2968" w:hanging="2160"/>
      </w:pPr>
      <w:rPr>
        <w:rFonts w:hint="default"/>
      </w:rPr>
    </w:lvl>
  </w:abstractNum>
  <w:abstractNum w:abstractNumId="5">
    <w:nsid w:val="09C27814"/>
    <w:multiLevelType w:val="multilevel"/>
    <w:tmpl w:val="D6004484"/>
    <w:lvl w:ilvl="0">
      <w:start w:val="4"/>
      <w:numFmt w:val="decimal"/>
      <w:lvlText w:val="%1"/>
      <w:lvlJc w:val="left"/>
      <w:pPr>
        <w:ind w:left="375" w:hanging="375"/>
      </w:pPr>
      <w:rPr>
        <w:rFonts w:hint="default"/>
      </w:rPr>
    </w:lvl>
    <w:lvl w:ilvl="1">
      <w:start w:val="6"/>
      <w:numFmt w:val="decimal"/>
      <w:lvlText w:val="%1.%2"/>
      <w:lvlJc w:val="left"/>
      <w:pPr>
        <w:ind w:left="455" w:hanging="375"/>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6">
    <w:nsid w:val="0BC65097"/>
    <w:multiLevelType w:val="multilevel"/>
    <w:tmpl w:val="FA424014"/>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D75BFF"/>
    <w:multiLevelType w:val="hybridMultilevel"/>
    <w:tmpl w:val="1EB44D00"/>
    <w:lvl w:ilvl="0" w:tplc="55643DFC">
      <w:start w:val="1"/>
      <w:numFmt w:val="bullet"/>
      <w:lvlText w:val="-"/>
      <w:lvlJc w:val="left"/>
      <w:pPr>
        <w:ind w:left="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FAF8EC">
      <w:start w:val="1"/>
      <w:numFmt w:val="bullet"/>
      <w:lvlText w:val="o"/>
      <w:lvlJc w:val="left"/>
      <w:pPr>
        <w:ind w:left="2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D4B9F8">
      <w:start w:val="1"/>
      <w:numFmt w:val="bullet"/>
      <w:lvlText w:val="▪"/>
      <w:lvlJc w:val="left"/>
      <w:pPr>
        <w:ind w:left="2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A837BA">
      <w:start w:val="1"/>
      <w:numFmt w:val="bullet"/>
      <w:lvlText w:val="•"/>
      <w:lvlJc w:val="left"/>
      <w:pPr>
        <w:ind w:left="3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6ACB106">
      <w:start w:val="1"/>
      <w:numFmt w:val="bullet"/>
      <w:lvlText w:val="o"/>
      <w:lvlJc w:val="left"/>
      <w:pPr>
        <w:ind w:left="4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8C1EDE">
      <w:start w:val="1"/>
      <w:numFmt w:val="bullet"/>
      <w:lvlText w:val="▪"/>
      <w:lvlJc w:val="left"/>
      <w:pPr>
        <w:ind w:left="4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C6980A">
      <w:start w:val="1"/>
      <w:numFmt w:val="bullet"/>
      <w:lvlText w:val="•"/>
      <w:lvlJc w:val="left"/>
      <w:pPr>
        <w:ind w:left="5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220729E">
      <w:start w:val="1"/>
      <w:numFmt w:val="bullet"/>
      <w:lvlText w:val="o"/>
      <w:lvlJc w:val="left"/>
      <w:pPr>
        <w:ind w:left="6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6C20EC">
      <w:start w:val="1"/>
      <w:numFmt w:val="bullet"/>
      <w:lvlText w:val="▪"/>
      <w:lvlJc w:val="left"/>
      <w:pPr>
        <w:ind w:left="7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0413ABA"/>
    <w:multiLevelType w:val="multilevel"/>
    <w:tmpl w:val="6812173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45D5D99"/>
    <w:multiLevelType w:val="hybridMultilevel"/>
    <w:tmpl w:val="A56A590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9B76C9"/>
    <w:multiLevelType w:val="multilevel"/>
    <w:tmpl w:val="9BB4D610"/>
    <w:lvl w:ilvl="0">
      <w:start w:val="6"/>
      <w:numFmt w:val="decimal"/>
      <w:lvlText w:val="%1"/>
      <w:lvlJc w:val="left"/>
      <w:pPr>
        <w:ind w:left="525" w:hanging="525"/>
      </w:pPr>
      <w:rPr>
        <w:rFonts w:hint="default"/>
      </w:rPr>
    </w:lvl>
    <w:lvl w:ilvl="1">
      <w:start w:val="1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2DB6881"/>
    <w:multiLevelType w:val="multilevel"/>
    <w:tmpl w:val="DDF484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956EF2"/>
    <w:multiLevelType w:val="multilevel"/>
    <w:tmpl w:val="1D105EAC"/>
    <w:lvl w:ilvl="0">
      <w:start w:val="5"/>
      <w:numFmt w:val="decimal"/>
      <w:lvlText w:val="%1"/>
      <w:lvlJc w:val="left"/>
      <w:pPr>
        <w:ind w:left="525" w:hanging="525"/>
      </w:pPr>
      <w:rPr>
        <w:rFonts w:hint="default"/>
      </w:rPr>
    </w:lvl>
    <w:lvl w:ilvl="1">
      <w:start w:val="1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DCB0E5E"/>
    <w:multiLevelType w:val="multilevel"/>
    <w:tmpl w:val="E3605D7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BA4428"/>
    <w:multiLevelType w:val="multilevel"/>
    <w:tmpl w:val="E26E561C"/>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34561511"/>
    <w:multiLevelType w:val="multilevel"/>
    <w:tmpl w:val="418606DA"/>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CE66DF"/>
    <w:multiLevelType w:val="multilevel"/>
    <w:tmpl w:val="9C74BCF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FD09EA"/>
    <w:multiLevelType w:val="multilevel"/>
    <w:tmpl w:val="2FC8902A"/>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F794EB1"/>
    <w:multiLevelType w:val="hybridMultilevel"/>
    <w:tmpl w:val="352A0800"/>
    <w:lvl w:ilvl="0" w:tplc="2B1AF7C4">
      <w:start w:val="13"/>
      <w:numFmt w:val="decimal"/>
      <w:lvlText w:val="%1."/>
      <w:lvlJc w:val="left"/>
      <w:pPr>
        <w:ind w:left="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BAAF34">
      <w:start w:val="1"/>
      <w:numFmt w:val="lowerLetter"/>
      <w:lvlText w:val="%2"/>
      <w:lvlJc w:val="left"/>
      <w:pPr>
        <w:ind w:left="2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0E5456">
      <w:start w:val="1"/>
      <w:numFmt w:val="lowerRoman"/>
      <w:lvlText w:val="%3"/>
      <w:lvlJc w:val="left"/>
      <w:pPr>
        <w:ind w:left="2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6E836A">
      <w:start w:val="1"/>
      <w:numFmt w:val="decimal"/>
      <w:lvlText w:val="%4"/>
      <w:lvlJc w:val="left"/>
      <w:pPr>
        <w:ind w:left="3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D6387C">
      <w:start w:val="1"/>
      <w:numFmt w:val="lowerLetter"/>
      <w:lvlText w:val="%5"/>
      <w:lvlJc w:val="left"/>
      <w:pPr>
        <w:ind w:left="4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180612">
      <w:start w:val="1"/>
      <w:numFmt w:val="lowerRoman"/>
      <w:lvlText w:val="%6"/>
      <w:lvlJc w:val="left"/>
      <w:pPr>
        <w:ind w:left="4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02866A">
      <w:start w:val="1"/>
      <w:numFmt w:val="decimal"/>
      <w:lvlText w:val="%7"/>
      <w:lvlJc w:val="left"/>
      <w:pPr>
        <w:ind w:left="5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D8DDA6">
      <w:start w:val="1"/>
      <w:numFmt w:val="lowerLetter"/>
      <w:lvlText w:val="%8"/>
      <w:lvlJc w:val="left"/>
      <w:pPr>
        <w:ind w:left="6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E2BE9E">
      <w:start w:val="1"/>
      <w:numFmt w:val="lowerRoman"/>
      <w:lvlText w:val="%9"/>
      <w:lvlJc w:val="left"/>
      <w:pPr>
        <w:ind w:left="7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41800FB1"/>
    <w:multiLevelType w:val="hybridMultilevel"/>
    <w:tmpl w:val="75BAC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1B2F0B"/>
    <w:multiLevelType w:val="multilevel"/>
    <w:tmpl w:val="D03040B6"/>
    <w:lvl w:ilvl="0">
      <w:start w:val="6"/>
      <w:numFmt w:val="decimal"/>
      <w:lvlText w:val="%1"/>
      <w:lvlJc w:val="left"/>
      <w:pPr>
        <w:ind w:left="525" w:hanging="525"/>
      </w:pPr>
      <w:rPr>
        <w:rFonts w:hint="default"/>
      </w:rPr>
    </w:lvl>
    <w:lvl w:ilvl="1">
      <w:start w:val="1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4220D6E"/>
    <w:multiLevelType w:val="hybridMultilevel"/>
    <w:tmpl w:val="8E40B5E4"/>
    <w:lvl w:ilvl="0" w:tplc="3A28A2EA">
      <w:start w:val="5"/>
      <w:numFmt w:val="decimal"/>
      <w:lvlText w:val="%1)"/>
      <w:lvlJc w:val="left"/>
      <w:pPr>
        <w:ind w:left="439" w:hanging="360"/>
      </w:pPr>
      <w:rPr>
        <w:rFonts w:hint="default"/>
      </w:rPr>
    </w:lvl>
    <w:lvl w:ilvl="1" w:tplc="04190019" w:tentative="1">
      <w:start w:val="1"/>
      <w:numFmt w:val="lowerLetter"/>
      <w:lvlText w:val="%2."/>
      <w:lvlJc w:val="left"/>
      <w:pPr>
        <w:ind w:left="1159" w:hanging="360"/>
      </w:pPr>
    </w:lvl>
    <w:lvl w:ilvl="2" w:tplc="0419001B" w:tentative="1">
      <w:start w:val="1"/>
      <w:numFmt w:val="lowerRoman"/>
      <w:lvlText w:val="%3."/>
      <w:lvlJc w:val="right"/>
      <w:pPr>
        <w:ind w:left="1879" w:hanging="180"/>
      </w:pPr>
    </w:lvl>
    <w:lvl w:ilvl="3" w:tplc="0419000F" w:tentative="1">
      <w:start w:val="1"/>
      <w:numFmt w:val="decimal"/>
      <w:lvlText w:val="%4."/>
      <w:lvlJc w:val="left"/>
      <w:pPr>
        <w:ind w:left="2599" w:hanging="360"/>
      </w:pPr>
    </w:lvl>
    <w:lvl w:ilvl="4" w:tplc="04190019" w:tentative="1">
      <w:start w:val="1"/>
      <w:numFmt w:val="lowerLetter"/>
      <w:lvlText w:val="%5."/>
      <w:lvlJc w:val="left"/>
      <w:pPr>
        <w:ind w:left="3319" w:hanging="360"/>
      </w:pPr>
    </w:lvl>
    <w:lvl w:ilvl="5" w:tplc="0419001B" w:tentative="1">
      <w:start w:val="1"/>
      <w:numFmt w:val="lowerRoman"/>
      <w:lvlText w:val="%6."/>
      <w:lvlJc w:val="right"/>
      <w:pPr>
        <w:ind w:left="4039" w:hanging="180"/>
      </w:pPr>
    </w:lvl>
    <w:lvl w:ilvl="6" w:tplc="0419000F" w:tentative="1">
      <w:start w:val="1"/>
      <w:numFmt w:val="decimal"/>
      <w:lvlText w:val="%7."/>
      <w:lvlJc w:val="left"/>
      <w:pPr>
        <w:ind w:left="4759" w:hanging="360"/>
      </w:pPr>
    </w:lvl>
    <w:lvl w:ilvl="7" w:tplc="04190019" w:tentative="1">
      <w:start w:val="1"/>
      <w:numFmt w:val="lowerLetter"/>
      <w:lvlText w:val="%8."/>
      <w:lvlJc w:val="left"/>
      <w:pPr>
        <w:ind w:left="5479" w:hanging="360"/>
      </w:pPr>
    </w:lvl>
    <w:lvl w:ilvl="8" w:tplc="0419001B" w:tentative="1">
      <w:start w:val="1"/>
      <w:numFmt w:val="lowerRoman"/>
      <w:lvlText w:val="%9."/>
      <w:lvlJc w:val="right"/>
      <w:pPr>
        <w:ind w:left="6199" w:hanging="180"/>
      </w:pPr>
    </w:lvl>
  </w:abstractNum>
  <w:abstractNum w:abstractNumId="22">
    <w:nsid w:val="46ED344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302E30"/>
    <w:multiLevelType w:val="multilevel"/>
    <w:tmpl w:val="5A0A863A"/>
    <w:lvl w:ilvl="0">
      <w:start w:val="6"/>
      <w:numFmt w:val="decimal"/>
      <w:lvlText w:val="%1"/>
      <w:lvlJc w:val="left"/>
      <w:pPr>
        <w:ind w:left="525" w:hanging="525"/>
      </w:pPr>
      <w:rPr>
        <w:rFonts w:hint="default"/>
      </w:rPr>
    </w:lvl>
    <w:lvl w:ilvl="1">
      <w:start w:val="1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0D40A0"/>
    <w:multiLevelType w:val="hybridMultilevel"/>
    <w:tmpl w:val="113C747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AE48FE"/>
    <w:multiLevelType w:val="multilevel"/>
    <w:tmpl w:val="09D472EA"/>
    <w:lvl w:ilvl="0">
      <w:start w:val="1"/>
      <w:numFmt w:val="decimal"/>
      <w:lvlText w:val="%1"/>
      <w:lvlJc w:val="left"/>
      <w:pPr>
        <w:ind w:left="420" w:hanging="420"/>
      </w:pPr>
      <w:rPr>
        <w:rFonts w:hint="default"/>
        <w:color w:val="000000" w:themeColor="text1"/>
        <w:sz w:val="24"/>
      </w:rPr>
    </w:lvl>
    <w:lvl w:ilvl="1">
      <w:start w:val="1"/>
      <w:numFmt w:val="decimal"/>
      <w:lvlText w:val="%1.%2"/>
      <w:lvlJc w:val="left"/>
      <w:pPr>
        <w:ind w:left="420" w:hanging="420"/>
      </w:pPr>
      <w:rPr>
        <w:rFonts w:hint="default"/>
        <w:color w:val="000000" w:themeColor="text1"/>
        <w:sz w:val="24"/>
      </w:rPr>
    </w:lvl>
    <w:lvl w:ilvl="2">
      <w:start w:val="1"/>
      <w:numFmt w:val="decimal"/>
      <w:lvlText w:val="%1.%2.%3"/>
      <w:lvlJc w:val="left"/>
      <w:pPr>
        <w:ind w:left="720" w:hanging="720"/>
      </w:pPr>
      <w:rPr>
        <w:rFonts w:hint="default"/>
        <w:color w:val="000000" w:themeColor="text1"/>
        <w:sz w:val="24"/>
      </w:rPr>
    </w:lvl>
    <w:lvl w:ilvl="3">
      <w:start w:val="1"/>
      <w:numFmt w:val="decimal"/>
      <w:lvlText w:val="%1.%2.%3.%4"/>
      <w:lvlJc w:val="left"/>
      <w:pPr>
        <w:ind w:left="1080" w:hanging="1080"/>
      </w:pPr>
      <w:rPr>
        <w:rFonts w:hint="default"/>
        <w:color w:val="000000" w:themeColor="text1"/>
        <w:sz w:val="24"/>
      </w:rPr>
    </w:lvl>
    <w:lvl w:ilvl="4">
      <w:start w:val="1"/>
      <w:numFmt w:val="decimal"/>
      <w:lvlText w:val="%1.%2.%3.%4.%5"/>
      <w:lvlJc w:val="left"/>
      <w:pPr>
        <w:ind w:left="1080" w:hanging="1080"/>
      </w:pPr>
      <w:rPr>
        <w:rFonts w:hint="default"/>
        <w:color w:val="000000" w:themeColor="text1"/>
        <w:sz w:val="24"/>
      </w:rPr>
    </w:lvl>
    <w:lvl w:ilvl="5">
      <w:start w:val="1"/>
      <w:numFmt w:val="decimal"/>
      <w:lvlText w:val="%1.%2.%3.%4.%5.%6"/>
      <w:lvlJc w:val="left"/>
      <w:pPr>
        <w:ind w:left="1440" w:hanging="1440"/>
      </w:pPr>
      <w:rPr>
        <w:rFonts w:hint="default"/>
        <w:color w:val="000000" w:themeColor="text1"/>
        <w:sz w:val="24"/>
      </w:rPr>
    </w:lvl>
    <w:lvl w:ilvl="6">
      <w:start w:val="1"/>
      <w:numFmt w:val="decimal"/>
      <w:lvlText w:val="%1.%2.%3.%4.%5.%6.%7"/>
      <w:lvlJc w:val="left"/>
      <w:pPr>
        <w:ind w:left="1440" w:hanging="1440"/>
      </w:pPr>
      <w:rPr>
        <w:rFonts w:hint="default"/>
        <w:color w:val="000000" w:themeColor="text1"/>
        <w:sz w:val="24"/>
      </w:rPr>
    </w:lvl>
    <w:lvl w:ilvl="7">
      <w:start w:val="1"/>
      <w:numFmt w:val="decimal"/>
      <w:lvlText w:val="%1.%2.%3.%4.%5.%6.%7.%8"/>
      <w:lvlJc w:val="left"/>
      <w:pPr>
        <w:ind w:left="1800" w:hanging="1800"/>
      </w:pPr>
      <w:rPr>
        <w:rFonts w:hint="default"/>
        <w:color w:val="000000" w:themeColor="text1"/>
        <w:sz w:val="24"/>
      </w:rPr>
    </w:lvl>
    <w:lvl w:ilvl="8">
      <w:start w:val="1"/>
      <w:numFmt w:val="decimal"/>
      <w:lvlText w:val="%1.%2.%3.%4.%5.%6.%7.%8.%9"/>
      <w:lvlJc w:val="left"/>
      <w:pPr>
        <w:ind w:left="2160" w:hanging="2160"/>
      </w:pPr>
      <w:rPr>
        <w:rFonts w:hint="default"/>
        <w:color w:val="000000" w:themeColor="text1"/>
        <w:sz w:val="24"/>
      </w:rPr>
    </w:lvl>
  </w:abstractNum>
  <w:abstractNum w:abstractNumId="26">
    <w:nsid w:val="50FA46A2"/>
    <w:multiLevelType w:val="multilevel"/>
    <w:tmpl w:val="0F52FD6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9F558B8"/>
    <w:multiLevelType w:val="hybridMultilevel"/>
    <w:tmpl w:val="FE6E4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345D4"/>
    <w:multiLevelType w:val="multilevel"/>
    <w:tmpl w:val="3B3CC83A"/>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A60604"/>
    <w:multiLevelType w:val="multilevel"/>
    <w:tmpl w:val="F8020E2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EE3EC5"/>
    <w:multiLevelType w:val="multilevel"/>
    <w:tmpl w:val="AFBEA7D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FD07E78"/>
    <w:multiLevelType w:val="hybridMultilevel"/>
    <w:tmpl w:val="48262F14"/>
    <w:lvl w:ilvl="0" w:tplc="A6D49F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0AE3B02"/>
    <w:multiLevelType w:val="multilevel"/>
    <w:tmpl w:val="D994835E"/>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22F7003"/>
    <w:multiLevelType w:val="multilevel"/>
    <w:tmpl w:val="EB46904C"/>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2C618F2"/>
    <w:multiLevelType w:val="multilevel"/>
    <w:tmpl w:val="5EB26ADC"/>
    <w:lvl w:ilvl="0">
      <w:start w:val="4"/>
      <w:numFmt w:val="decimal"/>
      <w:lvlText w:val="%1"/>
      <w:lvlJc w:val="left"/>
      <w:pPr>
        <w:ind w:left="435" w:hanging="43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63297339"/>
    <w:multiLevelType w:val="multilevel"/>
    <w:tmpl w:val="2250A19A"/>
    <w:lvl w:ilvl="0">
      <w:start w:val="6"/>
      <w:numFmt w:val="decimal"/>
      <w:lvlText w:val="%1"/>
      <w:lvlJc w:val="left"/>
      <w:pPr>
        <w:ind w:left="420" w:hanging="420"/>
      </w:pPr>
      <w:rPr>
        <w:rFonts w:hint="default"/>
      </w:rPr>
    </w:lvl>
    <w:lvl w:ilvl="1">
      <w:start w:val="10"/>
      <w:numFmt w:val="decimal"/>
      <w:lvlText w:val="%1.%2"/>
      <w:lvlJc w:val="left"/>
      <w:pPr>
        <w:ind w:left="521" w:hanging="420"/>
      </w:pPr>
      <w:rPr>
        <w:rFonts w:hint="default"/>
      </w:rPr>
    </w:lvl>
    <w:lvl w:ilvl="2">
      <w:start w:val="1"/>
      <w:numFmt w:val="decimal"/>
      <w:lvlText w:val="%1.%2.%3"/>
      <w:lvlJc w:val="left"/>
      <w:pPr>
        <w:ind w:left="922" w:hanging="720"/>
      </w:pPr>
      <w:rPr>
        <w:rFonts w:hint="default"/>
      </w:rPr>
    </w:lvl>
    <w:lvl w:ilvl="3">
      <w:start w:val="1"/>
      <w:numFmt w:val="decimal"/>
      <w:lvlText w:val="%1.%2.%3.%4"/>
      <w:lvlJc w:val="left"/>
      <w:pPr>
        <w:ind w:left="1023" w:hanging="720"/>
      </w:pPr>
      <w:rPr>
        <w:rFonts w:hint="default"/>
      </w:rPr>
    </w:lvl>
    <w:lvl w:ilvl="4">
      <w:start w:val="1"/>
      <w:numFmt w:val="decimal"/>
      <w:lvlText w:val="%1.%2.%3.%4.%5"/>
      <w:lvlJc w:val="left"/>
      <w:pPr>
        <w:ind w:left="1484" w:hanging="1080"/>
      </w:pPr>
      <w:rPr>
        <w:rFonts w:hint="default"/>
      </w:rPr>
    </w:lvl>
    <w:lvl w:ilvl="5">
      <w:start w:val="1"/>
      <w:numFmt w:val="decimal"/>
      <w:lvlText w:val="%1.%2.%3.%4.%5.%6"/>
      <w:lvlJc w:val="left"/>
      <w:pPr>
        <w:ind w:left="1585" w:hanging="1080"/>
      </w:pPr>
      <w:rPr>
        <w:rFonts w:hint="default"/>
      </w:rPr>
    </w:lvl>
    <w:lvl w:ilvl="6">
      <w:start w:val="1"/>
      <w:numFmt w:val="decimal"/>
      <w:lvlText w:val="%1.%2.%3.%4.%5.%6.%7"/>
      <w:lvlJc w:val="left"/>
      <w:pPr>
        <w:ind w:left="2046" w:hanging="1440"/>
      </w:pPr>
      <w:rPr>
        <w:rFonts w:hint="default"/>
      </w:rPr>
    </w:lvl>
    <w:lvl w:ilvl="7">
      <w:start w:val="1"/>
      <w:numFmt w:val="decimal"/>
      <w:lvlText w:val="%1.%2.%3.%4.%5.%6.%7.%8"/>
      <w:lvlJc w:val="left"/>
      <w:pPr>
        <w:ind w:left="2147" w:hanging="1440"/>
      </w:pPr>
      <w:rPr>
        <w:rFonts w:hint="default"/>
      </w:rPr>
    </w:lvl>
    <w:lvl w:ilvl="8">
      <w:start w:val="1"/>
      <w:numFmt w:val="decimal"/>
      <w:lvlText w:val="%1.%2.%3.%4.%5.%6.%7.%8.%9"/>
      <w:lvlJc w:val="left"/>
      <w:pPr>
        <w:ind w:left="2608" w:hanging="1800"/>
      </w:pPr>
      <w:rPr>
        <w:rFonts w:hint="default"/>
      </w:rPr>
    </w:lvl>
  </w:abstractNum>
  <w:abstractNum w:abstractNumId="36">
    <w:nsid w:val="666C1AC0"/>
    <w:multiLevelType w:val="hybridMultilevel"/>
    <w:tmpl w:val="FA8A2A98"/>
    <w:lvl w:ilvl="0" w:tplc="76E0E012">
      <w:start w:val="4"/>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A6F22">
      <w:start w:val="1"/>
      <w:numFmt w:val="bullet"/>
      <w:lvlText w:val="•"/>
      <w:lvlPicBulletId w:val="0"/>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B4F7A8">
      <w:start w:val="1"/>
      <w:numFmt w:val="bullet"/>
      <w:lvlText w:val="▪"/>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2A9A7C">
      <w:start w:val="1"/>
      <w:numFmt w:val="bullet"/>
      <w:lvlText w:val="•"/>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065FB8">
      <w:start w:val="1"/>
      <w:numFmt w:val="bullet"/>
      <w:lvlText w:val="o"/>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125418">
      <w:start w:val="1"/>
      <w:numFmt w:val="bullet"/>
      <w:lvlText w:val="▪"/>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6219B4">
      <w:start w:val="1"/>
      <w:numFmt w:val="bullet"/>
      <w:lvlText w:val="•"/>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8EF986">
      <w:start w:val="1"/>
      <w:numFmt w:val="bullet"/>
      <w:lvlText w:val="o"/>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5ED3BA">
      <w:start w:val="1"/>
      <w:numFmt w:val="bullet"/>
      <w:lvlText w:val="▪"/>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6C976FF"/>
    <w:multiLevelType w:val="multilevel"/>
    <w:tmpl w:val="CB6C7E84"/>
    <w:lvl w:ilvl="0">
      <w:start w:val="5"/>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FE43F68"/>
    <w:multiLevelType w:val="multilevel"/>
    <w:tmpl w:val="63F66B80"/>
    <w:lvl w:ilvl="0">
      <w:start w:val="1"/>
      <w:numFmt w:val="decimal"/>
      <w:lvlText w:val="%1"/>
      <w:lvlJc w:val="left"/>
      <w:pPr>
        <w:ind w:left="525" w:hanging="525"/>
      </w:pPr>
      <w:rPr>
        <w:rFonts w:hint="default"/>
      </w:rPr>
    </w:lvl>
    <w:lvl w:ilvl="1">
      <w:start w:val="1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2C4507"/>
    <w:multiLevelType w:val="hybridMultilevel"/>
    <w:tmpl w:val="6A06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DC063B"/>
    <w:multiLevelType w:val="multilevel"/>
    <w:tmpl w:val="4A18CD74"/>
    <w:lvl w:ilvl="0">
      <w:start w:val="13"/>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C232E71"/>
    <w:multiLevelType w:val="multilevel"/>
    <w:tmpl w:val="C55E2D0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DC658AE"/>
    <w:multiLevelType w:val="multilevel"/>
    <w:tmpl w:val="9236C322"/>
    <w:lvl w:ilvl="0">
      <w:start w:val="6"/>
      <w:numFmt w:val="decimal"/>
      <w:lvlText w:val="%1"/>
      <w:lvlJc w:val="left"/>
      <w:pPr>
        <w:ind w:left="360" w:hanging="360"/>
      </w:pPr>
      <w:rPr>
        <w:rFonts w:hint="default"/>
      </w:rPr>
    </w:lvl>
    <w:lvl w:ilvl="1">
      <w:start w:val="1"/>
      <w:numFmt w:val="decimal"/>
      <w:lvlText w:val="%1.%2"/>
      <w:lvlJc w:val="left"/>
      <w:pPr>
        <w:ind w:left="374" w:hanging="360"/>
      </w:pPr>
      <w:rPr>
        <w:rFonts w:hint="default"/>
      </w:rPr>
    </w:lvl>
    <w:lvl w:ilvl="2">
      <w:start w:val="1"/>
      <w:numFmt w:val="decimal"/>
      <w:lvlText w:val="%1.%2.%3"/>
      <w:lvlJc w:val="left"/>
      <w:pPr>
        <w:ind w:left="748" w:hanging="720"/>
      </w:pPr>
      <w:rPr>
        <w:rFonts w:hint="default"/>
      </w:rPr>
    </w:lvl>
    <w:lvl w:ilvl="3">
      <w:start w:val="1"/>
      <w:numFmt w:val="decimal"/>
      <w:lvlText w:val="%1.%2.%3.%4"/>
      <w:lvlJc w:val="left"/>
      <w:pPr>
        <w:ind w:left="762" w:hanging="72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43">
    <w:nsid w:val="7E1C3D93"/>
    <w:multiLevelType w:val="multilevel"/>
    <w:tmpl w:val="C7FA7F8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31"/>
  </w:num>
  <w:num w:numId="3">
    <w:abstractNumId w:val="19"/>
  </w:num>
  <w:num w:numId="4">
    <w:abstractNumId w:val="30"/>
  </w:num>
  <w:num w:numId="5">
    <w:abstractNumId w:val="29"/>
  </w:num>
  <w:num w:numId="6">
    <w:abstractNumId w:val="13"/>
  </w:num>
  <w:num w:numId="7">
    <w:abstractNumId w:val="41"/>
  </w:num>
  <w:num w:numId="8">
    <w:abstractNumId w:val="1"/>
  </w:num>
  <w:num w:numId="9">
    <w:abstractNumId w:val="11"/>
  </w:num>
  <w:num w:numId="10">
    <w:abstractNumId w:val="28"/>
  </w:num>
  <w:num w:numId="11">
    <w:abstractNumId w:val="43"/>
  </w:num>
  <w:num w:numId="12">
    <w:abstractNumId w:val="37"/>
  </w:num>
  <w:num w:numId="13">
    <w:abstractNumId w:val="40"/>
  </w:num>
  <w:num w:numId="14">
    <w:abstractNumId w:val="16"/>
  </w:num>
  <w:num w:numId="15">
    <w:abstractNumId w:val="2"/>
  </w:num>
  <w:num w:numId="16">
    <w:abstractNumId w:val="6"/>
  </w:num>
  <w:num w:numId="17">
    <w:abstractNumId w:val="26"/>
  </w:num>
  <w:num w:numId="18">
    <w:abstractNumId w:val="0"/>
  </w:num>
  <w:num w:numId="19">
    <w:abstractNumId w:val="39"/>
  </w:num>
  <w:num w:numId="20">
    <w:abstractNumId w:val="24"/>
  </w:num>
  <w:num w:numId="21">
    <w:abstractNumId w:val="17"/>
  </w:num>
  <w:num w:numId="22">
    <w:abstractNumId w:val="38"/>
  </w:num>
  <w:num w:numId="23">
    <w:abstractNumId w:val="36"/>
  </w:num>
  <w:num w:numId="24">
    <w:abstractNumId w:val="21"/>
  </w:num>
  <w:num w:numId="25">
    <w:abstractNumId w:val="12"/>
  </w:num>
  <w:num w:numId="26">
    <w:abstractNumId w:val="42"/>
  </w:num>
  <w:num w:numId="27">
    <w:abstractNumId w:val="7"/>
  </w:num>
  <w:num w:numId="28">
    <w:abstractNumId w:val="18"/>
  </w:num>
  <w:num w:numId="29">
    <w:abstractNumId w:val="35"/>
  </w:num>
  <w:num w:numId="30">
    <w:abstractNumId w:val="33"/>
  </w:num>
  <w:num w:numId="31">
    <w:abstractNumId w:val="34"/>
  </w:num>
  <w:num w:numId="32">
    <w:abstractNumId w:val="15"/>
  </w:num>
  <w:num w:numId="33">
    <w:abstractNumId w:val="9"/>
  </w:num>
  <w:num w:numId="34">
    <w:abstractNumId w:val="23"/>
  </w:num>
  <w:num w:numId="35">
    <w:abstractNumId w:val="10"/>
  </w:num>
  <w:num w:numId="36">
    <w:abstractNumId w:val="4"/>
  </w:num>
  <w:num w:numId="37">
    <w:abstractNumId w:val="20"/>
  </w:num>
  <w:num w:numId="38">
    <w:abstractNumId w:val="25"/>
  </w:num>
  <w:num w:numId="39">
    <w:abstractNumId w:val="22"/>
  </w:num>
  <w:num w:numId="40">
    <w:abstractNumId w:val="5"/>
  </w:num>
  <w:num w:numId="41">
    <w:abstractNumId w:val="3"/>
  </w:num>
  <w:num w:numId="42">
    <w:abstractNumId w:val="8"/>
  </w:num>
  <w:num w:numId="43">
    <w:abstractNumId w:val="14"/>
  </w:num>
  <w:num w:numId="44">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6133F9"/>
    <w:rsid w:val="0007113C"/>
    <w:rsid w:val="00075EF9"/>
    <w:rsid w:val="000A0AFD"/>
    <w:rsid w:val="00120277"/>
    <w:rsid w:val="00146D50"/>
    <w:rsid w:val="00172C00"/>
    <w:rsid w:val="001D3FDA"/>
    <w:rsid w:val="001D6E10"/>
    <w:rsid w:val="00206AC4"/>
    <w:rsid w:val="00210A54"/>
    <w:rsid w:val="00220C9F"/>
    <w:rsid w:val="00244771"/>
    <w:rsid w:val="0026192B"/>
    <w:rsid w:val="002A77AC"/>
    <w:rsid w:val="002C2B24"/>
    <w:rsid w:val="002C7568"/>
    <w:rsid w:val="002E7F53"/>
    <w:rsid w:val="002F01A3"/>
    <w:rsid w:val="0032433F"/>
    <w:rsid w:val="00343D25"/>
    <w:rsid w:val="00352582"/>
    <w:rsid w:val="00391D66"/>
    <w:rsid w:val="003B2848"/>
    <w:rsid w:val="003B298B"/>
    <w:rsid w:val="003C4270"/>
    <w:rsid w:val="003E75F9"/>
    <w:rsid w:val="003F558C"/>
    <w:rsid w:val="00400870"/>
    <w:rsid w:val="00451C09"/>
    <w:rsid w:val="00462290"/>
    <w:rsid w:val="00481E42"/>
    <w:rsid w:val="004A7C9B"/>
    <w:rsid w:val="004D0B72"/>
    <w:rsid w:val="004D0D21"/>
    <w:rsid w:val="004F1C28"/>
    <w:rsid w:val="005076E1"/>
    <w:rsid w:val="00521A13"/>
    <w:rsid w:val="0052529E"/>
    <w:rsid w:val="00532EA5"/>
    <w:rsid w:val="00533801"/>
    <w:rsid w:val="00570296"/>
    <w:rsid w:val="005C7634"/>
    <w:rsid w:val="005E5643"/>
    <w:rsid w:val="005F63EB"/>
    <w:rsid w:val="005F7FC6"/>
    <w:rsid w:val="00605D4F"/>
    <w:rsid w:val="006133F9"/>
    <w:rsid w:val="006176E3"/>
    <w:rsid w:val="00653E50"/>
    <w:rsid w:val="006923D0"/>
    <w:rsid w:val="00693FBF"/>
    <w:rsid w:val="006A53B3"/>
    <w:rsid w:val="006A5823"/>
    <w:rsid w:val="006C1603"/>
    <w:rsid w:val="007459E0"/>
    <w:rsid w:val="00755873"/>
    <w:rsid w:val="00755B52"/>
    <w:rsid w:val="00771738"/>
    <w:rsid w:val="00781D6E"/>
    <w:rsid w:val="00785013"/>
    <w:rsid w:val="00790978"/>
    <w:rsid w:val="007A09B1"/>
    <w:rsid w:val="007B7C8E"/>
    <w:rsid w:val="007C3525"/>
    <w:rsid w:val="007E09FA"/>
    <w:rsid w:val="007E530F"/>
    <w:rsid w:val="007F0658"/>
    <w:rsid w:val="00820199"/>
    <w:rsid w:val="00843942"/>
    <w:rsid w:val="00851503"/>
    <w:rsid w:val="008669E2"/>
    <w:rsid w:val="0086771B"/>
    <w:rsid w:val="00896272"/>
    <w:rsid w:val="008D55AB"/>
    <w:rsid w:val="00902F0F"/>
    <w:rsid w:val="00906222"/>
    <w:rsid w:val="009413A0"/>
    <w:rsid w:val="00950369"/>
    <w:rsid w:val="009603E0"/>
    <w:rsid w:val="009751FF"/>
    <w:rsid w:val="009C6B7B"/>
    <w:rsid w:val="00A037BA"/>
    <w:rsid w:val="00A5554C"/>
    <w:rsid w:val="00A722F2"/>
    <w:rsid w:val="00AA2C07"/>
    <w:rsid w:val="00AF41B1"/>
    <w:rsid w:val="00AF521C"/>
    <w:rsid w:val="00B06FCD"/>
    <w:rsid w:val="00B31A34"/>
    <w:rsid w:val="00B52B94"/>
    <w:rsid w:val="00B54E30"/>
    <w:rsid w:val="00B67361"/>
    <w:rsid w:val="00B84CE9"/>
    <w:rsid w:val="00BC2DC7"/>
    <w:rsid w:val="00C160B8"/>
    <w:rsid w:val="00C227FA"/>
    <w:rsid w:val="00C460D0"/>
    <w:rsid w:val="00C51740"/>
    <w:rsid w:val="00C661B0"/>
    <w:rsid w:val="00CC782C"/>
    <w:rsid w:val="00CD154F"/>
    <w:rsid w:val="00D10E41"/>
    <w:rsid w:val="00D11111"/>
    <w:rsid w:val="00D16502"/>
    <w:rsid w:val="00D31D90"/>
    <w:rsid w:val="00D8628E"/>
    <w:rsid w:val="00DE4207"/>
    <w:rsid w:val="00DE7CF7"/>
    <w:rsid w:val="00DF1099"/>
    <w:rsid w:val="00E269BD"/>
    <w:rsid w:val="00E3219B"/>
    <w:rsid w:val="00E51716"/>
    <w:rsid w:val="00E81E2A"/>
    <w:rsid w:val="00E90AA1"/>
    <w:rsid w:val="00E944E6"/>
    <w:rsid w:val="00EA1703"/>
    <w:rsid w:val="00ED4864"/>
    <w:rsid w:val="00F106E4"/>
    <w:rsid w:val="00F12B30"/>
    <w:rsid w:val="00F2365E"/>
    <w:rsid w:val="00F94A4C"/>
    <w:rsid w:val="00FB48B7"/>
    <w:rsid w:val="00FB69CE"/>
    <w:rsid w:val="00FC278D"/>
    <w:rsid w:val="00FD0B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73"/>
    <w:pPr>
      <w:spacing w:after="0" w:line="360" w:lineRule="auto"/>
      <w:ind w:firstLine="709"/>
    </w:pPr>
    <w:rPr>
      <w:rFonts w:ascii="Times New Roman" w:hAnsi="Times New Roman"/>
      <w:sz w:val="28"/>
    </w:rPr>
  </w:style>
  <w:style w:type="paragraph" w:styleId="1">
    <w:name w:val="heading 1"/>
    <w:basedOn w:val="a"/>
    <w:next w:val="a"/>
    <w:link w:val="10"/>
    <w:uiPriority w:val="9"/>
    <w:qFormat/>
    <w:rsid w:val="00755873"/>
    <w:pPr>
      <w:ind w:firstLine="0"/>
      <w:jc w:val="center"/>
      <w:outlineLvl w:val="0"/>
    </w:pPr>
    <w:rPr>
      <w:caps/>
      <w:szCs w:val="28"/>
      <w:lang w:val="ru-RU"/>
    </w:rPr>
  </w:style>
  <w:style w:type="paragraph" w:styleId="2">
    <w:name w:val="heading 2"/>
    <w:basedOn w:val="a"/>
    <w:next w:val="a"/>
    <w:link w:val="20"/>
    <w:uiPriority w:val="9"/>
    <w:semiHidden/>
    <w:unhideWhenUsed/>
    <w:qFormat/>
    <w:rsid w:val="002E7F53"/>
    <w:pPr>
      <w:pBdr>
        <w:bottom w:val="single" w:sz="4" w:space="1" w:color="585858" w:themeColor="accent2" w:themeShade="7F"/>
      </w:pBdr>
      <w:spacing w:before="400"/>
      <w:jc w:val="center"/>
      <w:outlineLvl w:val="1"/>
    </w:pPr>
    <w:rPr>
      <w:caps/>
      <w:color w:val="595959" w:themeColor="accent2" w:themeShade="80"/>
      <w:spacing w:val="15"/>
      <w:sz w:val="24"/>
      <w:szCs w:val="24"/>
    </w:rPr>
  </w:style>
  <w:style w:type="paragraph" w:styleId="3">
    <w:name w:val="heading 3"/>
    <w:basedOn w:val="a"/>
    <w:next w:val="a"/>
    <w:link w:val="30"/>
    <w:uiPriority w:val="9"/>
    <w:semiHidden/>
    <w:unhideWhenUsed/>
    <w:qFormat/>
    <w:rsid w:val="002E7F53"/>
    <w:pPr>
      <w:pBdr>
        <w:top w:val="dotted" w:sz="4" w:space="1" w:color="585858" w:themeColor="accent2" w:themeShade="7F"/>
        <w:bottom w:val="dotted" w:sz="4" w:space="1" w:color="585858" w:themeColor="accent2" w:themeShade="7F"/>
      </w:pBdr>
      <w:spacing w:before="300"/>
      <w:jc w:val="center"/>
      <w:outlineLvl w:val="2"/>
    </w:pPr>
    <w:rPr>
      <w:caps/>
      <w:color w:val="585858" w:themeColor="accent2" w:themeShade="7F"/>
      <w:sz w:val="24"/>
      <w:szCs w:val="24"/>
    </w:rPr>
  </w:style>
  <w:style w:type="paragraph" w:styleId="4">
    <w:name w:val="heading 4"/>
    <w:basedOn w:val="a"/>
    <w:next w:val="a"/>
    <w:link w:val="40"/>
    <w:uiPriority w:val="9"/>
    <w:semiHidden/>
    <w:unhideWhenUsed/>
    <w:qFormat/>
    <w:rsid w:val="002E7F53"/>
    <w:pPr>
      <w:pBdr>
        <w:bottom w:val="dotted" w:sz="4" w:space="1" w:color="858585" w:themeColor="accent2" w:themeShade="BF"/>
      </w:pBdr>
      <w:spacing w:after="120"/>
      <w:jc w:val="center"/>
      <w:outlineLvl w:val="3"/>
    </w:pPr>
    <w:rPr>
      <w:caps/>
      <w:color w:val="585858" w:themeColor="accent2" w:themeShade="7F"/>
      <w:spacing w:val="10"/>
    </w:rPr>
  </w:style>
  <w:style w:type="paragraph" w:styleId="5">
    <w:name w:val="heading 5"/>
    <w:basedOn w:val="a"/>
    <w:next w:val="a"/>
    <w:link w:val="50"/>
    <w:uiPriority w:val="9"/>
    <w:semiHidden/>
    <w:unhideWhenUsed/>
    <w:qFormat/>
    <w:rsid w:val="002E7F53"/>
    <w:pPr>
      <w:spacing w:before="320" w:after="120"/>
      <w:jc w:val="center"/>
      <w:outlineLvl w:val="4"/>
    </w:pPr>
    <w:rPr>
      <w:caps/>
      <w:color w:val="585858" w:themeColor="accent2" w:themeShade="7F"/>
      <w:spacing w:val="10"/>
    </w:rPr>
  </w:style>
  <w:style w:type="paragraph" w:styleId="6">
    <w:name w:val="heading 6"/>
    <w:basedOn w:val="a"/>
    <w:next w:val="a"/>
    <w:link w:val="60"/>
    <w:uiPriority w:val="9"/>
    <w:semiHidden/>
    <w:unhideWhenUsed/>
    <w:qFormat/>
    <w:rsid w:val="002E7F53"/>
    <w:pPr>
      <w:spacing w:after="120"/>
      <w:jc w:val="center"/>
      <w:outlineLvl w:val="5"/>
    </w:pPr>
    <w:rPr>
      <w:caps/>
      <w:color w:val="858585" w:themeColor="accent2" w:themeShade="BF"/>
      <w:spacing w:val="10"/>
    </w:rPr>
  </w:style>
  <w:style w:type="paragraph" w:styleId="7">
    <w:name w:val="heading 7"/>
    <w:basedOn w:val="a"/>
    <w:next w:val="a"/>
    <w:link w:val="70"/>
    <w:uiPriority w:val="9"/>
    <w:semiHidden/>
    <w:unhideWhenUsed/>
    <w:qFormat/>
    <w:rsid w:val="002E7F53"/>
    <w:pPr>
      <w:spacing w:after="120"/>
      <w:jc w:val="center"/>
      <w:outlineLvl w:val="6"/>
    </w:pPr>
    <w:rPr>
      <w:i/>
      <w:iCs/>
      <w:caps/>
      <w:color w:val="858585" w:themeColor="accent2" w:themeShade="BF"/>
      <w:spacing w:val="10"/>
    </w:rPr>
  </w:style>
  <w:style w:type="paragraph" w:styleId="8">
    <w:name w:val="heading 8"/>
    <w:basedOn w:val="a"/>
    <w:next w:val="a"/>
    <w:link w:val="80"/>
    <w:uiPriority w:val="9"/>
    <w:semiHidden/>
    <w:unhideWhenUsed/>
    <w:qFormat/>
    <w:rsid w:val="002E7F53"/>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2E7F53"/>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5873"/>
    <w:rPr>
      <w:rFonts w:ascii="Times New Roman" w:hAnsi="Times New Roman"/>
      <w:caps/>
      <w:sz w:val="28"/>
      <w:szCs w:val="28"/>
      <w:lang w:val="ru-RU"/>
    </w:rPr>
  </w:style>
  <w:style w:type="character" w:customStyle="1" w:styleId="20">
    <w:name w:val="Заголовок 2 Знак"/>
    <w:basedOn w:val="a0"/>
    <w:link w:val="2"/>
    <w:uiPriority w:val="9"/>
    <w:semiHidden/>
    <w:rsid w:val="002E7F53"/>
    <w:rPr>
      <w:caps/>
      <w:color w:val="595959" w:themeColor="accent2" w:themeShade="80"/>
      <w:spacing w:val="15"/>
      <w:sz w:val="24"/>
      <w:szCs w:val="24"/>
    </w:rPr>
  </w:style>
  <w:style w:type="character" w:customStyle="1" w:styleId="30">
    <w:name w:val="Заголовок 3 Знак"/>
    <w:basedOn w:val="a0"/>
    <w:link w:val="3"/>
    <w:uiPriority w:val="9"/>
    <w:semiHidden/>
    <w:rsid w:val="002E7F53"/>
    <w:rPr>
      <w:rFonts w:eastAsiaTheme="majorEastAsia" w:cstheme="majorBidi"/>
      <w:caps/>
      <w:color w:val="585858" w:themeColor="accent2" w:themeShade="7F"/>
      <w:sz w:val="24"/>
      <w:szCs w:val="24"/>
    </w:rPr>
  </w:style>
  <w:style w:type="character" w:customStyle="1" w:styleId="40">
    <w:name w:val="Заголовок 4 Знак"/>
    <w:basedOn w:val="a0"/>
    <w:link w:val="4"/>
    <w:uiPriority w:val="9"/>
    <w:semiHidden/>
    <w:rsid w:val="002E7F53"/>
    <w:rPr>
      <w:rFonts w:eastAsiaTheme="majorEastAsia" w:cstheme="majorBidi"/>
      <w:caps/>
      <w:color w:val="585858" w:themeColor="accent2" w:themeShade="7F"/>
      <w:spacing w:val="10"/>
    </w:rPr>
  </w:style>
  <w:style w:type="character" w:customStyle="1" w:styleId="50">
    <w:name w:val="Заголовок 5 Знак"/>
    <w:basedOn w:val="a0"/>
    <w:link w:val="5"/>
    <w:uiPriority w:val="9"/>
    <w:semiHidden/>
    <w:rsid w:val="002E7F53"/>
    <w:rPr>
      <w:rFonts w:eastAsiaTheme="majorEastAsia" w:cstheme="majorBidi"/>
      <w:caps/>
      <w:color w:val="585858" w:themeColor="accent2" w:themeShade="7F"/>
      <w:spacing w:val="10"/>
    </w:rPr>
  </w:style>
  <w:style w:type="character" w:customStyle="1" w:styleId="60">
    <w:name w:val="Заголовок 6 Знак"/>
    <w:basedOn w:val="a0"/>
    <w:link w:val="6"/>
    <w:uiPriority w:val="9"/>
    <w:semiHidden/>
    <w:rsid w:val="002E7F53"/>
    <w:rPr>
      <w:rFonts w:eastAsiaTheme="majorEastAsia" w:cstheme="majorBidi"/>
      <w:caps/>
      <w:color w:val="858585" w:themeColor="accent2" w:themeShade="BF"/>
      <w:spacing w:val="10"/>
    </w:rPr>
  </w:style>
  <w:style w:type="character" w:customStyle="1" w:styleId="70">
    <w:name w:val="Заголовок 7 Знак"/>
    <w:basedOn w:val="a0"/>
    <w:link w:val="7"/>
    <w:uiPriority w:val="9"/>
    <w:semiHidden/>
    <w:rsid w:val="002E7F53"/>
    <w:rPr>
      <w:rFonts w:eastAsiaTheme="majorEastAsia" w:cstheme="majorBidi"/>
      <w:i/>
      <w:iCs/>
      <w:caps/>
      <w:color w:val="858585" w:themeColor="accent2" w:themeShade="BF"/>
      <w:spacing w:val="10"/>
    </w:rPr>
  </w:style>
  <w:style w:type="character" w:customStyle="1" w:styleId="80">
    <w:name w:val="Заголовок 8 Знак"/>
    <w:basedOn w:val="a0"/>
    <w:link w:val="8"/>
    <w:uiPriority w:val="9"/>
    <w:semiHidden/>
    <w:rsid w:val="002E7F53"/>
    <w:rPr>
      <w:rFonts w:eastAsiaTheme="majorEastAsia" w:cstheme="majorBidi"/>
      <w:caps/>
      <w:spacing w:val="10"/>
      <w:sz w:val="20"/>
      <w:szCs w:val="20"/>
    </w:rPr>
  </w:style>
  <w:style w:type="character" w:customStyle="1" w:styleId="90">
    <w:name w:val="Заголовок 9 Знак"/>
    <w:basedOn w:val="a0"/>
    <w:link w:val="9"/>
    <w:uiPriority w:val="9"/>
    <w:semiHidden/>
    <w:rsid w:val="002E7F53"/>
    <w:rPr>
      <w:rFonts w:eastAsiaTheme="majorEastAsia" w:cstheme="majorBidi"/>
      <w:i/>
      <w:iCs/>
      <w:caps/>
      <w:spacing w:val="10"/>
      <w:sz w:val="20"/>
      <w:szCs w:val="20"/>
    </w:rPr>
  </w:style>
  <w:style w:type="paragraph" w:styleId="a3">
    <w:name w:val="caption"/>
    <w:basedOn w:val="a"/>
    <w:next w:val="a"/>
    <w:uiPriority w:val="35"/>
    <w:semiHidden/>
    <w:unhideWhenUsed/>
    <w:qFormat/>
    <w:rsid w:val="002E7F53"/>
    <w:rPr>
      <w:caps/>
      <w:spacing w:val="10"/>
      <w:sz w:val="18"/>
      <w:szCs w:val="18"/>
    </w:rPr>
  </w:style>
  <w:style w:type="paragraph" w:styleId="a4">
    <w:name w:val="Title"/>
    <w:basedOn w:val="a"/>
    <w:next w:val="a"/>
    <w:link w:val="a5"/>
    <w:uiPriority w:val="10"/>
    <w:qFormat/>
    <w:rsid w:val="002E7F53"/>
    <w:pPr>
      <w:pBdr>
        <w:top w:val="dotted" w:sz="2" w:space="1" w:color="595959" w:themeColor="accent2" w:themeShade="80"/>
        <w:bottom w:val="dotted" w:sz="2" w:space="6" w:color="595959" w:themeColor="accent2" w:themeShade="80"/>
      </w:pBdr>
      <w:spacing w:before="500" w:after="300" w:line="240" w:lineRule="auto"/>
      <w:jc w:val="center"/>
    </w:pPr>
    <w:rPr>
      <w:caps/>
      <w:color w:val="595959" w:themeColor="accent2" w:themeShade="80"/>
      <w:spacing w:val="50"/>
      <w:sz w:val="44"/>
      <w:szCs w:val="44"/>
    </w:rPr>
  </w:style>
  <w:style w:type="character" w:customStyle="1" w:styleId="a5">
    <w:name w:val="Название Знак"/>
    <w:basedOn w:val="a0"/>
    <w:link w:val="a4"/>
    <w:uiPriority w:val="10"/>
    <w:rsid w:val="002E7F53"/>
    <w:rPr>
      <w:rFonts w:eastAsiaTheme="majorEastAsia" w:cstheme="majorBidi"/>
      <w:caps/>
      <w:color w:val="595959" w:themeColor="accent2" w:themeShade="80"/>
      <w:spacing w:val="50"/>
      <w:sz w:val="44"/>
      <w:szCs w:val="44"/>
    </w:rPr>
  </w:style>
  <w:style w:type="paragraph" w:styleId="a6">
    <w:name w:val="Subtitle"/>
    <w:basedOn w:val="a"/>
    <w:next w:val="a"/>
    <w:link w:val="a7"/>
    <w:uiPriority w:val="11"/>
    <w:qFormat/>
    <w:rsid w:val="002E7F53"/>
    <w:pPr>
      <w:spacing w:after="560" w:line="240" w:lineRule="auto"/>
      <w:jc w:val="center"/>
    </w:pPr>
    <w:rPr>
      <w:caps/>
      <w:spacing w:val="20"/>
      <w:sz w:val="18"/>
      <w:szCs w:val="18"/>
    </w:rPr>
  </w:style>
  <w:style w:type="character" w:customStyle="1" w:styleId="a7">
    <w:name w:val="Подзаголовок Знак"/>
    <w:basedOn w:val="a0"/>
    <w:link w:val="a6"/>
    <w:uiPriority w:val="11"/>
    <w:rsid w:val="002E7F53"/>
    <w:rPr>
      <w:rFonts w:eastAsiaTheme="majorEastAsia" w:cstheme="majorBidi"/>
      <w:caps/>
      <w:spacing w:val="20"/>
      <w:sz w:val="18"/>
      <w:szCs w:val="18"/>
    </w:rPr>
  </w:style>
  <w:style w:type="character" w:styleId="a8">
    <w:name w:val="Strong"/>
    <w:uiPriority w:val="22"/>
    <w:qFormat/>
    <w:rsid w:val="002E7F53"/>
    <w:rPr>
      <w:b/>
      <w:bCs/>
      <w:color w:val="858585" w:themeColor="accent2" w:themeShade="BF"/>
      <w:spacing w:val="5"/>
    </w:rPr>
  </w:style>
  <w:style w:type="character" w:styleId="a9">
    <w:name w:val="Emphasis"/>
    <w:uiPriority w:val="20"/>
    <w:qFormat/>
    <w:rsid w:val="002E7F53"/>
    <w:rPr>
      <w:caps/>
      <w:spacing w:val="5"/>
      <w:sz w:val="20"/>
      <w:szCs w:val="20"/>
    </w:rPr>
  </w:style>
  <w:style w:type="paragraph" w:styleId="aa">
    <w:name w:val="No Spacing"/>
    <w:basedOn w:val="a"/>
    <w:link w:val="ab"/>
    <w:uiPriority w:val="99"/>
    <w:qFormat/>
    <w:rsid w:val="002E7F53"/>
    <w:pPr>
      <w:spacing w:line="240" w:lineRule="auto"/>
    </w:pPr>
  </w:style>
  <w:style w:type="character" w:customStyle="1" w:styleId="ab">
    <w:name w:val="Без интервала Знак"/>
    <w:basedOn w:val="a0"/>
    <w:link w:val="aa"/>
    <w:uiPriority w:val="1"/>
    <w:rsid w:val="002E7F53"/>
  </w:style>
  <w:style w:type="paragraph" w:styleId="ac">
    <w:name w:val="List Paragraph"/>
    <w:basedOn w:val="a"/>
    <w:uiPriority w:val="34"/>
    <w:qFormat/>
    <w:rsid w:val="002E7F53"/>
    <w:pPr>
      <w:ind w:left="720"/>
      <w:contextualSpacing/>
    </w:pPr>
  </w:style>
  <w:style w:type="paragraph" w:styleId="21">
    <w:name w:val="Quote"/>
    <w:basedOn w:val="a"/>
    <w:next w:val="a"/>
    <w:link w:val="22"/>
    <w:uiPriority w:val="29"/>
    <w:qFormat/>
    <w:rsid w:val="002E7F53"/>
    <w:rPr>
      <w:i/>
      <w:iCs/>
    </w:rPr>
  </w:style>
  <w:style w:type="character" w:customStyle="1" w:styleId="22">
    <w:name w:val="Цитата 2 Знак"/>
    <w:basedOn w:val="a0"/>
    <w:link w:val="21"/>
    <w:uiPriority w:val="29"/>
    <w:rsid w:val="002E7F53"/>
    <w:rPr>
      <w:rFonts w:eastAsiaTheme="majorEastAsia" w:cstheme="majorBidi"/>
      <w:i/>
      <w:iCs/>
    </w:rPr>
  </w:style>
  <w:style w:type="paragraph" w:styleId="ad">
    <w:name w:val="Intense Quote"/>
    <w:basedOn w:val="a"/>
    <w:next w:val="a"/>
    <w:link w:val="ae"/>
    <w:uiPriority w:val="30"/>
    <w:qFormat/>
    <w:rsid w:val="002E7F53"/>
    <w:pPr>
      <w:pBdr>
        <w:top w:val="dotted" w:sz="2" w:space="10" w:color="595959" w:themeColor="accent2" w:themeShade="80"/>
        <w:bottom w:val="dotted" w:sz="2" w:space="4" w:color="595959" w:themeColor="accent2" w:themeShade="80"/>
      </w:pBdr>
      <w:spacing w:before="160" w:line="300" w:lineRule="auto"/>
      <w:ind w:left="1440" w:right="1440"/>
    </w:pPr>
    <w:rPr>
      <w:caps/>
      <w:color w:val="585858" w:themeColor="accent2" w:themeShade="7F"/>
      <w:spacing w:val="5"/>
      <w:sz w:val="20"/>
      <w:szCs w:val="20"/>
    </w:rPr>
  </w:style>
  <w:style w:type="character" w:customStyle="1" w:styleId="ae">
    <w:name w:val="Выделенная цитата Знак"/>
    <w:basedOn w:val="a0"/>
    <w:link w:val="ad"/>
    <w:uiPriority w:val="30"/>
    <w:rsid w:val="002E7F53"/>
    <w:rPr>
      <w:rFonts w:eastAsiaTheme="majorEastAsia" w:cstheme="majorBidi"/>
      <w:caps/>
      <w:color w:val="585858" w:themeColor="accent2" w:themeShade="7F"/>
      <w:spacing w:val="5"/>
      <w:sz w:val="20"/>
      <w:szCs w:val="20"/>
    </w:rPr>
  </w:style>
  <w:style w:type="character" w:styleId="af">
    <w:name w:val="Subtle Emphasis"/>
    <w:uiPriority w:val="19"/>
    <w:qFormat/>
    <w:rsid w:val="002E7F53"/>
    <w:rPr>
      <w:i/>
      <w:iCs/>
    </w:rPr>
  </w:style>
  <w:style w:type="character" w:styleId="af0">
    <w:name w:val="Intense Emphasis"/>
    <w:uiPriority w:val="21"/>
    <w:qFormat/>
    <w:rsid w:val="002E7F53"/>
    <w:rPr>
      <w:i/>
      <w:iCs/>
      <w:caps/>
      <w:spacing w:val="10"/>
      <w:sz w:val="20"/>
      <w:szCs w:val="20"/>
    </w:rPr>
  </w:style>
  <w:style w:type="character" w:styleId="af1">
    <w:name w:val="Subtle Reference"/>
    <w:basedOn w:val="a0"/>
    <w:uiPriority w:val="31"/>
    <w:qFormat/>
    <w:rsid w:val="002E7F53"/>
    <w:rPr>
      <w:rFonts w:asciiTheme="minorHAnsi" w:eastAsiaTheme="minorEastAsia" w:hAnsiTheme="minorHAnsi" w:cstheme="minorBidi"/>
      <w:i/>
      <w:iCs/>
      <w:color w:val="585858" w:themeColor="accent2" w:themeShade="7F"/>
    </w:rPr>
  </w:style>
  <w:style w:type="character" w:styleId="af2">
    <w:name w:val="Intense Reference"/>
    <w:uiPriority w:val="32"/>
    <w:qFormat/>
    <w:rsid w:val="002E7F53"/>
    <w:rPr>
      <w:rFonts w:asciiTheme="minorHAnsi" w:eastAsiaTheme="minorEastAsia" w:hAnsiTheme="minorHAnsi" w:cstheme="minorBidi"/>
      <w:b/>
      <w:bCs/>
      <w:i/>
      <w:iCs/>
      <w:color w:val="585858" w:themeColor="accent2" w:themeShade="7F"/>
    </w:rPr>
  </w:style>
  <w:style w:type="character" w:styleId="af3">
    <w:name w:val="Book Title"/>
    <w:uiPriority w:val="33"/>
    <w:qFormat/>
    <w:rsid w:val="002E7F53"/>
    <w:rPr>
      <w:caps/>
      <w:color w:val="585858" w:themeColor="accent2" w:themeShade="7F"/>
      <w:spacing w:val="5"/>
      <w:u w:color="585858" w:themeColor="accent2" w:themeShade="7F"/>
    </w:rPr>
  </w:style>
  <w:style w:type="paragraph" w:styleId="af4">
    <w:name w:val="TOC Heading"/>
    <w:basedOn w:val="1"/>
    <w:next w:val="a"/>
    <w:uiPriority w:val="39"/>
    <w:unhideWhenUsed/>
    <w:qFormat/>
    <w:rsid w:val="002E7F53"/>
    <w:pPr>
      <w:outlineLvl w:val="9"/>
    </w:pPr>
  </w:style>
  <w:style w:type="paragraph" w:styleId="11">
    <w:name w:val="toc 1"/>
    <w:basedOn w:val="a"/>
    <w:next w:val="a"/>
    <w:autoRedefine/>
    <w:uiPriority w:val="39"/>
    <w:unhideWhenUsed/>
    <w:rsid w:val="00B84CE9"/>
    <w:pPr>
      <w:ind w:firstLine="0"/>
      <w:jc w:val="center"/>
    </w:pPr>
  </w:style>
  <w:style w:type="character" w:styleId="af5">
    <w:name w:val="Hyperlink"/>
    <w:basedOn w:val="a0"/>
    <w:uiPriority w:val="99"/>
    <w:unhideWhenUsed/>
    <w:rsid w:val="00755873"/>
    <w:rPr>
      <w:color w:val="5F5F5F" w:themeColor="hyperlink"/>
      <w:u w:val="single"/>
    </w:rPr>
  </w:style>
  <w:style w:type="paragraph" w:styleId="af6">
    <w:name w:val="Balloon Text"/>
    <w:basedOn w:val="a"/>
    <w:link w:val="af7"/>
    <w:uiPriority w:val="99"/>
    <w:semiHidden/>
    <w:unhideWhenUsed/>
    <w:rsid w:val="00755873"/>
    <w:pPr>
      <w:spacing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755873"/>
    <w:rPr>
      <w:rFonts w:ascii="Tahoma" w:hAnsi="Tahoma" w:cs="Tahoma"/>
      <w:sz w:val="16"/>
      <w:szCs w:val="16"/>
    </w:rPr>
  </w:style>
  <w:style w:type="character" w:styleId="af8">
    <w:name w:val="line number"/>
    <w:basedOn w:val="a0"/>
    <w:uiPriority w:val="99"/>
    <w:semiHidden/>
    <w:unhideWhenUsed/>
    <w:rsid w:val="00146D50"/>
  </w:style>
  <w:style w:type="paragraph" w:styleId="af9">
    <w:name w:val="header"/>
    <w:basedOn w:val="a"/>
    <w:link w:val="afa"/>
    <w:uiPriority w:val="99"/>
    <w:unhideWhenUsed/>
    <w:rsid w:val="00B54E30"/>
    <w:pPr>
      <w:tabs>
        <w:tab w:val="center" w:pos="4677"/>
        <w:tab w:val="right" w:pos="9355"/>
      </w:tabs>
      <w:spacing w:line="240" w:lineRule="auto"/>
    </w:pPr>
  </w:style>
  <w:style w:type="character" w:customStyle="1" w:styleId="afa">
    <w:name w:val="Верхний колонтитул Знак"/>
    <w:basedOn w:val="a0"/>
    <w:link w:val="af9"/>
    <w:uiPriority w:val="99"/>
    <w:rsid w:val="00B54E30"/>
    <w:rPr>
      <w:rFonts w:ascii="Times New Roman" w:hAnsi="Times New Roman"/>
      <w:sz w:val="28"/>
    </w:rPr>
  </w:style>
  <w:style w:type="paragraph" w:styleId="afb">
    <w:name w:val="footer"/>
    <w:basedOn w:val="a"/>
    <w:link w:val="afc"/>
    <w:uiPriority w:val="99"/>
    <w:unhideWhenUsed/>
    <w:rsid w:val="00B54E30"/>
    <w:pPr>
      <w:tabs>
        <w:tab w:val="center" w:pos="4677"/>
        <w:tab w:val="right" w:pos="9355"/>
      </w:tabs>
      <w:spacing w:line="240" w:lineRule="auto"/>
    </w:pPr>
  </w:style>
  <w:style w:type="character" w:customStyle="1" w:styleId="afc">
    <w:name w:val="Нижний колонтитул Знак"/>
    <w:basedOn w:val="a0"/>
    <w:link w:val="afb"/>
    <w:uiPriority w:val="99"/>
    <w:rsid w:val="00B54E30"/>
    <w:rPr>
      <w:rFonts w:ascii="Times New Roman" w:hAnsi="Times New Roman"/>
      <w:sz w:val="28"/>
    </w:rPr>
  </w:style>
  <w:style w:type="character" w:customStyle="1" w:styleId="23">
    <w:name w:val="Колонтитул (2)_"/>
    <w:basedOn w:val="a0"/>
    <w:link w:val="24"/>
    <w:rsid w:val="00A722F2"/>
    <w:rPr>
      <w:rFonts w:ascii="Times New Roman" w:eastAsia="Times New Roman" w:hAnsi="Times New Roman" w:cs="Times New Roman"/>
      <w:sz w:val="20"/>
      <w:szCs w:val="20"/>
      <w:shd w:val="clear" w:color="auto" w:fill="FFFFFF"/>
    </w:rPr>
  </w:style>
  <w:style w:type="character" w:customStyle="1" w:styleId="41">
    <w:name w:val="Основной текст (4)_"/>
    <w:basedOn w:val="a0"/>
    <w:link w:val="42"/>
    <w:rsid w:val="00A722F2"/>
    <w:rPr>
      <w:rFonts w:ascii="Arial" w:eastAsia="Arial" w:hAnsi="Arial" w:cs="Arial"/>
      <w:b/>
      <w:bCs/>
      <w:i/>
      <w:iCs/>
      <w:sz w:val="15"/>
      <w:szCs w:val="15"/>
      <w:shd w:val="clear" w:color="auto" w:fill="FFFFFF"/>
    </w:rPr>
  </w:style>
  <w:style w:type="character" w:customStyle="1" w:styleId="afd">
    <w:name w:val="Подпись к картинке_"/>
    <w:basedOn w:val="a0"/>
    <w:link w:val="afe"/>
    <w:rsid w:val="00A722F2"/>
    <w:rPr>
      <w:rFonts w:ascii="Arial" w:eastAsia="Arial" w:hAnsi="Arial" w:cs="Arial"/>
      <w:b/>
      <w:bCs/>
      <w:sz w:val="12"/>
      <w:szCs w:val="12"/>
      <w:shd w:val="clear" w:color="auto" w:fill="FFFFFF"/>
    </w:rPr>
  </w:style>
  <w:style w:type="character" w:customStyle="1" w:styleId="aff">
    <w:name w:val="Основной текст_"/>
    <w:basedOn w:val="a0"/>
    <w:link w:val="12"/>
    <w:rsid w:val="00A722F2"/>
    <w:rPr>
      <w:rFonts w:ascii="Times New Roman" w:eastAsia="Times New Roman" w:hAnsi="Times New Roman" w:cs="Times New Roman"/>
      <w:sz w:val="28"/>
      <w:szCs w:val="28"/>
      <w:shd w:val="clear" w:color="auto" w:fill="FFFFFF"/>
    </w:rPr>
  </w:style>
  <w:style w:type="character" w:customStyle="1" w:styleId="31">
    <w:name w:val="Заголовок №3_"/>
    <w:basedOn w:val="a0"/>
    <w:link w:val="32"/>
    <w:rsid w:val="00A722F2"/>
    <w:rPr>
      <w:rFonts w:ascii="Times New Roman" w:eastAsia="Times New Roman" w:hAnsi="Times New Roman" w:cs="Times New Roman"/>
      <w:b/>
      <w:bCs/>
      <w:sz w:val="28"/>
      <w:szCs w:val="28"/>
      <w:shd w:val="clear" w:color="auto" w:fill="FFFFFF"/>
    </w:rPr>
  </w:style>
  <w:style w:type="character" w:customStyle="1" w:styleId="25">
    <w:name w:val="Основной текст (2)_"/>
    <w:basedOn w:val="a0"/>
    <w:link w:val="26"/>
    <w:rsid w:val="00A722F2"/>
    <w:rPr>
      <w:rFonts w:ascii="Arial" w:eastAsia="Arial" w:hAnsi="Arial" w:cs="Arial"/>
      <w:b/>
      <w:bCs/>
      <w:color w:val="EBEBEB"/>
      <w:sz w:val="18"/>
      <w:szCs w:val="18"/>
      <w:shd w:val="clear" w:color="auto" w:fill="FFFFFF"/>
    </w:rPr>
  </w:style>
  <w:style w:type="character" w:customStyle="1" w:styleId="51">
    <w:name w:val="Основной текст (5)_"/>
    <w:basedOn w:val="a0"/>
    <w:link w:val="52"/>
    <w:rsid w:val="00A722F2"/>
    <w:rPr>
      <w:rFonts w:ascii="Times New Roman" w:eastAsia="Times New Roman" w:hAnsi="Times New Roman" w:cs="Times New Roman"/>
      <w:color w:val="EBEBEB"/>
      <w:sz w:val="17"/>
      <w:szCs w:val="17"/>
      <w:shd w:val="clear" w:color="auto" w:fill="FFFFFF"/>
    </w:rPr>
  </w:style>
  <w:style w:type="character" w:customStyle="1" w:styleId="13">
    <w:name w:val="Заголовок №1_"/>
    <w:basedOn w:val="a0"/>
    <w:link w:val="14"/>
    <w:rsid w:val="00A722F2"/>
    <w:rPr>
      <w:rFonts w:ascii="Arial" w:eastAsia="Arial" w:hAnsi="Arial" w:cs="Arial"/>
      <w:b/>
      <w:bCs/>
      <w:smallCaps/>
      <w:color w:val="EBEBEB"/>
      <w:sz w:val="76"/>
      <w:szCs w:val="76"/>
      <w:shd w:val="clear" w:color="auto" w:fill="FFFFFF"/>
    </w:rPr>
  </w:style>
  <w:style w:type="character" w:customStyle="1" w:styleId="27">
    <w:name w:val="Заголовок №2_"/>
    <w:basedOn w:val="a0"/>
    <w:link w:val="28"/>
    <w:rsid w:val="00A722F2"/>
    <w:rPr>
      <w:rFonts w:ascii="Arial" w:eastAsia="Arial" w:hAnsi="Arial" w:cs="Arial"/>
      <w:b/>
      <w:bCs/>
      <w:color w:val="EBEBEB"/>
      <w:sz w:val="50"/>
      <w:szCs w:val="50"/>
      <w:shd w:val="clear" w:color="auto" w:fill="FFFFFF"/>
    </w:rPr>
  </w:style>
  <w:style w:type="character" w:customStyle="1" w:styleId="33">
    <w:name w:val="Основной текст (3)_"/>
    <w:basedOn w:val="a0"/>
    <w:link w:val="34"/>
    <w:rsid w:val="00A722F2"/>
    <w:rPr>
      <w:rFonts w:ascii="Arial" w:eastAsia="Arial" w:hAnsi="Arial" w:cs="Arial"/>
      <w:b/>
      <w:bCs/>
      <w:sz w:val="13"/>
      <w:szCs w:val="13"/>
      <w:shd w:val="clear" w:color="auto" w:fill="FFFFFF"/>
    </w:rPr>
  </w:style>
  <w:style w:type="paragraph" w:customStyle="1" w:styleId="24">
    <w:name w:val="Колонтитул (2)"/>
    <w:basedOn w:val="a"/>
    <w:link w:val="23"/>
    <w:rsid w:val="00A722F2"/>
    <w:pPr>
      <w:widowControl w:val="0"/>
      <w:shd w:val="clear" w:color="auto" w:fill="FFFFFF"/>
      <w:spacing w:line="240" w:lineRule="auto"/>
      <w:ind w:firstLine="0"/>
    </w:pPr>
    <w:rPr>
      <w:rFonts w:eastAsia="Times New Roman" w:cs="Times New Roman"/>
      <w:sz w:val="20"/>
      <w:szCs w:val="20"/>
    </w:rPr>
  </w:style>
  <w:style w:type="paragraph" w:customStyle="1" w:styleId="42">
    <w:name w:val="Основной текст (4)"/>
    <w:basedOn w:val="a"/>
    <w:link w:val="41"/>
    <w:rsid w:val="00A722F2"/>
    <w:pPr>
      <w:widowControl w:val="0"/>
      <w:shd w:val="clear" w:color="auto" w:fill="FFFFFF"/>
      <w:spacing w:line="240" w:lineRule="auto"/>
      <w:ind w:firstLine="0"/>
    </w:pPr>
    <w:rPr>
      <w:rFonts w:ascii="Arial" w:eastAsia="Arial" w:hAnsi="Arial" w:cs="Arial"/>
      <w:b/>
      <w:bCs/>
      <w:i/>
      <w:iCs/>
      <w:sz w:val="15"/>
      <w:szCs w:val="15"/>
    </w:rPr>
  </w:style>
  <w:style w:type="paragraph" w:customStyle="1" w:styleId="afe">
    <w:name w:val="Подпись к картинке"/>
    <w:basedOn w:val="a"/>
    <w:link w:val="afd"/>
    <w:rsid w:val="00A722F2"/>
    <w:pPr>
      <w:widowControl w:val="0"/>
      <w:shd w:val="clear" w:color="auto" w:fill="FFFFFF"/>
      <w:spacing w:line="281" w:lineRule="auto"/>
      <w:ind w:firstLine="0"/>
    </w:pPr>
    <w:rPr>
      <w:rFonts w:ascii="Arial" w:eastAsia="Arial" w:hAnsi="Arial" w:cs="Arial"/>
      <w:b/>
      <w:bCs/>
      <w:sz w:val="12"/>
      <w:szCs w:val="12"/>
    </w:rPr>
  </w:style>
  <w:style w:type="paragraph" w:customStyle="1" w:styleId="12">
    <w:name w:val="Основной текст1"/>
    <w:basedOn w:val="a"/>
    <w:link w:val="aff"/>
    <w:rsid w:val="00A722F2"/>
    <w:pPr>
      <w:widowControl w:val="0"/>
      <w:shd w:val="clear" w:color="auto" w:fill="FFFFFF"/>
      <w:spacing w:line="240" w:lineRule="auto"/>
      <w:ind w:firstLine="80"/>
    </w:pPr>
    <w:rPr>
      <w:rFonts w:eastAsia="Times New Roman" w:cs="Times New Roman"/>
      <w:szCs w:val="28"/>
    </w:rPr>
  </w:style>
  <w:style w:type="paragraph" w:customStyle="1" w:styleId="32">
    <w:name w:val="Заголовок №3"/>
    <w:basedOn w:val="a"/>
    <w:link w:val="31"/>
    <w:rsid w:val="00A722F2"/>
    <w:pPr>
      <w:widowControl w:val="0"/>
      <w:shd w:val="clear" w:color="auto" w:fill="FFFFFF"/>
      <w:spacing w:after="320" w:line="240" w:lineRule="auto"/>
      <w:ind w:firstLine="0"/>
      <w:jc w:val="center"/>
      <w:outlineLvl w:val="2"/>
    </w:pPr>
    <w:rPr>
      <w:rFonts w:eastAsia="Times New Roman" w:cs="Times New Roman"/>
      <w:b/>
      <w:bCs/>
      <w:szCs w:val="28"/>
    </w:rPr>
  </w:style>
  <w:style w:type="paragraph" w:customStyle="1" w:styleId="26">
    <w:name w:val="Основной текст (2)"/>
    <w:basedOn w:val="a"/>
    <w:link w:val="25"/>
    <w:rsid w:val="00A722F2"/>
    <w:pPr>
      <w:widowControl w:val="0"/>
      <w:shd w:val="clear" w:color="auto" w:fill="FFFFFF"/>
      <w:spacing w:line="163" w:lineRule="auto"/>
      <w:ind w:firstLine="0"/>
    </w:pPr>
    <w:rPr>
      <w:rFonts w:ascii="Arial" w:eastAsia="Arial" w:hAnsi="Arial" w:cs="Arial"/>
      <w:b/>
      <w:bCs/>
      <w:color w:val="EBEBEB"/>
      <w:sz w:val="18"/>
      <w:szCs w:val="18"/>
    </w:rPr>
  </w:style>
  <w:style w:type="paragraph" w:customStyle="1" w:styleId="52">
    <w:name w:val="Основной текст (5)"/>
    <w:basedOn w:val="a"/>
    <w:link w:val="51"/>
    <w:rsid w:val="00A722F2"/>
    <w:pPr>
      <w:widowControl w:val="0"/>
      <w:shd w:val="clear" w:color="auto" w:fill="FFFFFF"/>
      <w:spacing w:line="240" w:lineRule="auto"/>
      <w:ind w:firstLine="0"/>
    </w:pPr>
    <w:rPr>
      <w:rFonts w:eastAsia="Times New Roman" w:cs="Times New Roman"/>
      <w:color w:val="EBEBEB"/>
      <w:sz w:val="17"/>
      <w:szCs w:val="17"/>
    </w:rPr>
  </w:style>
  <w:style w:type="paragraph" w:customStyle="1" w:styleId="14">
    <w:name w:val="Заголовок №1"/>
    <w:basedOn w:val="a"/>
    <w:link w:val="13"/>
    <w:rsid w:val="00A722F2"/>
    <w:pPr>
      <w:widowControl w:val="0"/>
      <w:shd w:val="clear" w:color="auto" w:fill="FFFFFF"/>
      <w:spacing w:after="480" w:line="240" w:lineRule="auto"/>
      <w:ind w:firstLine="0"/>
      <w:outlineLvl w:val="0"/>
    </w:pPr>
    <w:rPr>
      <w:rFonts w:ascii="Arial" w:eastAsia="Arial" w:hAnsi="Arial" w:cs="Arial"/>
      <w:b/>
      <w:bCs/>
      <w:smallCaps/>
      <w:color w:val="EBEBEB"/>
      <w:sz w:val="76"/>
      <w:szCs w:val="76"/>
    </w:rPr>
  </w:style>
  <w:style w:type="paragraph" w:customStyle="1" w:styleId="28">
    <w:name w:val="Заголовок №2"/>
    <w:basedOn w:val="a"/>
    <w:link w:val="27"/>
    <w:rsid w:val="00A722F2"/>
    <w:pPr>
      <w:widowControl w:val="0"/>
      <w:shd w:val="clear" w:color="auto" w:fill="FFFFFF"/>
      <w:spacing w:after="760" w:line="240" w:lineRule="auto"/>
      <w:ind w:firstLine="90"/>
      <w:outlineLvl w:val="1"/>
    </w:pPr>
    <w:rPr>
      <w:rFonts w:ascii="Arial" w:eastAsia="Arial" w:hAnsi="Arial" w:cs="Arial"/>
      <w:b/>
      <w:bCs/>
      <w:color w:val="EBEBEB"/>
      <w:sz w:val="50"/>
      <w:szCs w:val="50"/>
    </w:rPr>
  </w:style>
  <w:style w:type="paragraph" w:customStyle="1" w:styleId="34">
    <w:name w:val="Основной текст (3)"/>
    <w:basedOn w:val="a"/>
    <w:link w:val="33"/>
    <w:rsid w:val="00A722F2"/>
    <w:pPr>
      <w:widowControl w:val="0"/>
      <w:shd w:val="clear" w:color="auto" w:fill="FFFFFF"/>
      <w:spacing w:line="283" w:lineRule="auto"/>
      <w:ind w:firstLine="0"/>
      <w:jc w:val="center"/>
    </w:pPr>
    <w:rPr>
      <w:rFonts w:ascii="Arial" w:eastAsia="Arial" w:hAnsi="Arial" w:cs="Arial"/>
      <w:b/>
      <w:bCs/>
      <w:sz w:val="13"/>
      <w:szCs w:val="13"/>
    </w:rPr>
  </w:style>
  <w:style w:type="paragraph" w:styleId="aff0">
    <w:name w:val="Body Text"/>
    <w:basedOn w:val="a"/>
    <w:link w:val="aff1"/>
    <w:rsid w:val="00C460D0"/>
    <w:pPr>
      <w:spacing w:line="240" w:lineRule="auto"/>
      <w:ind w:firstLine="0"/>
      <w:jc w:val="center"/>
    </w:pPr>
    <w:rPr>
      <w:rFonts w:eastAsia="Times New Roman" w:cs="Times New Roman"/>
      <w:b/>
      <w:bCs/>
      <w:sz w:val="48"/>
      <w:szCs w:val="24"/>
      <w:lang w:val="ru-RU" w:eastAsia="ru-RU" w:bidi="ar-SA"/>
    </w:rPr>
  </w:style>
  <w:style w:type="character" w:customStyle="1" w:styleId="aff1">
    <w:name w:val="Основной текст Знак"/>
    <w:basedOn w:val="a0"/>
    <w:link w:val="aff0"/>
    <w:rsid w:val="00C460D0"/>
    <w:rPr>
      <w:rFonts w:ascii="Times New Roman" w:eastAsia="Times New Roman" w:hAnsi="Times New Roman" w:cs="Times New Roman"/>
      <w:b/>
      <w:bCs/>
      <w:sz w:val="48"/>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46301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B84A1F-61E5-4E4C-9032-22A2DC779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19</Pages>
  <Words>5462</Words>
  <Characters>31138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Company>
  <LinksUpToDate>false</LinksUpToDate>
  <CharactersWithSpaces>36527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РайАдм - Спиридонова Елена Андреевна</cp:lastModifiedBy>
  <cp:revision>45</cp:revision>
  <cp:lastPrinted>2023-02-28T07:46:00Z</cp:lastPrinted>
  <dcterms:created xsi:type="dcterms:W3CDTF">2017-11-09T10:10:00Z</dcterms:created>
  <dcterms:modified xsi:type="dcterms:W3CDTF">2023-03-09T13:35:00Z</dcterms:modified>
</cp:coreProperties>
</file>